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Angels</w:t>
      </w:r>
    </w:p>
    <w:p/>
    <w:p>
      <w:r>
        <w:rPr>
          <w:rFonts w:ascii="Arial" w:hAnsi="Arial" w:eastAsia="Arial"/>
          <w:b w:val="0"/>
          <w:sz w:val="22"/>
        </w:rPr>
        <w:t>Angels in the night.</w:t>
      </w:r>
    </w:p>
    <w:p>
      <w:r>
        <w:rPr>
          <w:rFonts w:ascii="Arial" w:hAnsi="Arial" w:eastAsia="Arial"/>
          <w:b w:val="0"/>
          <w:sz w:val="22"/>
        </w:rPr>
        <w:t>Angels in the day,</w:t>
      </w:r>
    </w:p>
    <w:p>
      <w:r>
        <w:rPr>
          <w:rFonts w:ascii="Arial" w:hAnsi="Arial" w:eastAsia="Arial"/>
          <w:b w:val="0"/>
          <w:sz w:val="22"/>
        </w:rPr>
        <w:t>there at the hospital,</w:t>
      </w:r>
    </w:p>
    <w:p>
      <w:r>
        <w:rPr>
          <w:rFonts w:ascii="Arial" w:hAnsi="Arial" w:eastAsia="Arial"/>
          <w:b w:val="0"/>
          <w:sz w:val="22"/>
        </w:rPr>
        <w:t>Angels,</w:t>
      </w:r>
    </w:p>
    <w:p>
      <w:r>
        <w:rPr>
          <w:rFonts w:ascii="Arial" w:hAnsi="Arial" w:eastAsia="Arial"/>
          <w:b w:val="0"/>
          <w:sz w:val="22"/>
        </w:rPr>
        <w:t>Angels who save.</w:t>
      </w:r>
    </w:p>
    <w:p>
      <w:r>
        <w:rPr>
          <w:rFonts w:ascii="Arial" w:hAnsi="Arial" w:eastAsia="Arial"/>
          <w:b w:val="0"/>
          <w:sz w:val="22"/>
        </w:rPr>
        <w:t>Angels who have trained forever and a day,</w:t>
      </w:r>
    </w:p>
    <w:p>
      <w:r>
        <w:rPr>
          <w:rFonts w:ascii="Arial" w:hAnsi="Arial" w:eastAsia="Arial"/>
          <w:b w:val="0"/>
          <w:sz w:val="22"/>
        </w:rPr>
        <w:t>Angels inside the Doctors and the nurses,</w:t>
      </w:r>
    </w:p>
    <w:p>
      <w:r>
        <w:rPr>
          <w:rFonts w:ascii="Arial" w:hAnsi="Arial" w:eastAsia="Arial"/>
          <w:b w:val="0"/>
          <w:sz w:val="22"/>
        </w:rPr>
        <w:t>and the Surgeons I say.</w:t>
      </w:r>
    </w:p>
    <w:p>
      <w:r>
        <w:rPr>
          <w:rFonts w:ascii="Arial" w:hAnsi="Arial" w:eastAsia="Arial"/>
          <w:b w:val="0"/>
          <w:sz w:val="22"/>
        </w:rPr>
        <w:t>Angels,</w:t>
      </w:r>
    </w:p>
    <w:p>
      <w:r>
        <w:rPr>
          <w:rFonts w:ascii="Arial" w:hAnsi="Arial" w:eastAsia="Arial"/>
          <w:b w:val="0"/>
          <w:sz w:val="22"/>
        </w:rPr>
        <w:t>for they work all night,</w:t>
      </w:r>
    </w:p>
    <w:p>
      <w:r>
        <w:rPr>
          <w:rFonts w:ascii="Arial" w:hAnsi="Arial" w:eastAsia="Arial"/>
          <w:b w:val="0"/>
          <w:sz w:val="22"/>
        </w:rPr>
        <w:t>and they work all day,</w:t>
      </w:r>
    </w:p>
    <w:p>
      <w:r>
        <w:rPr>
          <w:rFonts w:ascii="Arial" w:hAnsi="Arial" w:eastAsia="Arial"/>
          <w:b w:val="0"/>
          <w:sz w:val="22"/>
        </w:rPr>
        <w:t>and they are brave and courageous,</w:t>
      </w:r>
    </w:p>
    <w:p>
      <w:r>
        <w:rPr>
          <w:rFonts w:ascii="Arial" w:hAnsi="Arial" w:eastAsia="Arial"/>
          <w:b w:val="0"/>
          <w:sz w:val="22"/>
        </w:rPr>
        <w:t>and saving life is such a delicate thing,</w:t>
      </w:r>
    </w:p>
    <w:p>
      <w:r>
        <w:rPr>
          <w:rFonts w:ascii="Arial" w:hAnsi="Arial" w:eastAsia="Arial"/>
          <w:b w:val="0"/>
          <w:sz w:val="22"/>
        </w:rPr>
        <w:t>because life so often hangs by a thread,</w:t>
      </w:r>
    </w:p>
    <w:p>
      <w:r>
        <w:rPr>
          <w:rFonts w:ascii="Arial" w:hAnsi="Arial" w:eastAsia="Arial"/>
          <w:b w:val="0"/>
          <w:sz w:val="22"/>
        </w:rPr>
        <w:t>and in the dedication,</w:t>
      </w:r>
    </w:p>
    <w:p>
      <w:r>
        <w:rPr>
          <w:rFonts w:ascii="Arial" w:hAnsi="Arial" w:eastAsia="Arial"/>
          <w:b w:val="0"/>
          <w:sz w:val="22"/>
        </w:rPr>
        <w:t>and the tireless effort that goes into saving life,</w:t>
      </w:r>
    </w:p>
    <w:p>
      <w:r>
        <w:rPr>
          <w:rFonts w:ascii="Arial" w:hAnsi="Arial" w:eastAsia="Arial"/>
          <w:b w:val="0"/>
          <w:sz w:val="22"/>
        </w:rPr>
        <w:t>how much skill there is to save people,</w:t>
      </w:r>
    </w:p>
    <w:p>
      <w:r>
        <w:rPr>
          <w:rFonts w:ascii="Arial" w:hAnsi="Arial" w:eastAsia="Arial"/>
          <w:b w:val="0"/>
          <w:sz w:val="22"/>
        </w:rPr>
        <w:t>for life is brutal and death is far worse,</w:t>
      </w:r>
    </w:p>
    <w:p>
      <w:r>
        <w:rPr>
          <w:rFonts w:ascii="Arial" w:hAnsi="Arial" w:eastAsia="Arial"/>
          <w:b w:val="0"/>
          <w:sz w:val="22"/>
        </w:rPr>
        <w:t>and death gambles with the patients’ lives in every way,</w:t>
      </w:r>
    </w:p>
    <w:p>
      <w:r>
        <w:rPr>
          <w:rFonts w:ascii="Arial" w:hAnsi="Arial" w:eastAsia="Arial"/>
          <w:b w:val="0"/>
          <w:sz w:val="22"/>
        </w:rPr>
        <w:t>and of the surgeons with their knives,</w:t>
      </w:r>
    </w:p>
    <w:p>
      <w:r>
        <w:rPr>
          <w:rFonts w:ascii="Arial" w:hAnsi="Arial" w:eastAsia="Arial"/>
          <w:b w:val="0"/>
          <w:sz w:val="22"/>
        </w:rPr>
        <w:t>how fine a line it is between life and death,</w:t>
      </w:r>
    </w:p>
    <w:p>
      <w:r>
        <w:rPr>
          <w:rFonts w:ascii="Arial" w:hAnsi="Arial" w:eastAsia="Arial"/>
          <w:b w:val="0"/>
          <w:sz w:val="22"/>
        </w:rPr>
        <w:t>and how much care and compassion,</w:t>
      </w:r>
    </w:p>
    <w:p>
      <w:r>
        <w:rPr>
          <w:rFonts w:ascii="Arial" w:hAnsi="Arial" w:eastAsia="Arial"/>
          <w:b w:val="0"/>
          <w:sz w:val="22"/>
        </w:rPr>
        <w:t>and education and intellect goes into saving a life.</w:t>
      </w:r>
    </w:p>
    <w:p>
      <w:r>
        <w:rPr>
          <w:rFonts w:ascii="Arial" w:hAnsi="Arial" w:eastAsia="Arial"/>
          <w:b w:val="0"/>
          <w:sz w:val="22"/>
        </w:rPr>
        <w:t>Angels,</w:t>
      </w:r>
    </w:p>
    <w:p>
      <w:r>
        <w:rPr>
          <w:rFonts w:ascii="Arial" w:hAnsi="Arial" w:eastAsia="Arial"/>
          <w:b w:val="0"/>
          <w:sz w:val="22"/>
        </w:rPr>
        <w:t>Angels inside,</w:t>
      </w:r>
    </w:p>
    <w:p>
      <w:r>
        <w:rPr>
          <w:rFonts w:ascii="Arial" w:hAnsi="Arial" w:eastAsia="Arial"/>
          <w:b w:val="0"/>
          <w:sz w:val="22"/>
        </w:rPr>
        <w:t>the Doctors, the nurses, and the Surgeons I say,</w:t>
      </w:r>
    </w:p>
    <w:p>
      <w:r>
        <w:rPr>
          <w:rFonts w:ascii="Arial" w:hAnsi="Arial" w:eastAsia="Arial"/>
          <w:b w:val="0"/>
          <w:sz w:val="22"/>
        </w:rPr>
        <w:t>Angels in the night,</w:t>
      </w:r>
    </w:p>
    <w:p>
      <w:r>
        <w:rPr>
          <w:rFonts w:ascii="Arial" w:hAnsi="Arial" w:eastAsia="Arial"/>
          <w:b w:val="0"/>
          <w:sz w:val="22"/>
        </w:rPr>
        <w:t>Angels in the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