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Angelina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Angelina,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Angelina of the coast,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waved at the sea and your loved one you waved to 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waved to him in his boat,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have forever since looked like a ghost,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he disappeared over the horizon,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went to a foreign land,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sent you a letter,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gave you his house,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which you could not understand,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you saw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rest of what he had written,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tears in your eyes oh how you cried,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inside your heart and your mind how you died,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were never the same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letter, all that he wrote was,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going away forever and a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please do not think bad of me for it was not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my mind and my heart had considered everything,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feelings for you had sadly disappeared,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over distant seas,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though I still love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who you were,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changed and that was no good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please find inside my engagement 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 give back to thee,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my love for you has died, I am afraid,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heart and my mind have disappeared,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over the horizon to a foreign land,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never be coming back,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know it will not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much comfort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in the long run,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will have a roof over your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bills,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pay them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though I do not love you like I used too sadly,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give you the house in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will be better in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think of it as anything,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anything that you do not deserve,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give it to you with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of how you treated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because of all the things that you did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because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because of your love please take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time your heart will heal,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hope that you will be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please,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 do not think too unkindly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though I will be overseas,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think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a tropical breeze,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think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smile on your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will be the best thing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best thing for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