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Angel</w:t>
      </w:r>
    </w:p>
    <w:p/>
    <w:p>
      <w:r>
        <w:rPr>
          <w:rFonts w:ascii="Arial" w:hAnsi="Arial" w:eastAsia="Arial"/>
          <w:b w:val="0"/>
          <w:sz w:val="22"/>
        </w:rPr>
        <w:t>Angel,</w:t>
      </w:r>
    </w:p>
    <w:p>
      <w:r>
        <w:rPr>
          <w:rFonts w:ascii="Arial" w:hAnsi="Arial" w:eastAsia="Arial"/>
          <w:b w:val="0"/>
          <w:sz w:val="22"/>
        </w:rPr>
        <w:t>you were an angel once,</w:t>
      </w:r>
    </w:p>
    <w:p>
      <w:r>
        <w:rPr>
          <w:rFonts w:ascii="Arial" w:hAnsi="Arial" w:eastAsia="Arial"/>
          <w:b w:val="0"/>
          <w:sz w:val="22"/>
        </w:rPr>
        <w:t>but now you are lost,</w:t>
      </w:r>
    </w:p>
    <w:p>
      <w:r>
        <w:rPr>
          <w:rFonts w:ascii="Arial" w:hAnsi="Arial" w:eastAsia="Arial"/>
          <w:b w:val="0"/>
          <w:sz w:val="22"/>
        </w:rPr>
        <w:t>and back then, you came to me out of nowhere,</w:t>
      </w:r>
    </w:p>
    <w:p>
      <w:r>
        <w:rPr>
          <w:rFonts w:ascii="Arial" w:hAnsi="Arial" w:eastAsia="Arial"/>
          <w:b w:val="0"/>
          <w:sz w:val="22"/>
        </w:rPr>
        <w:t>carrying a cross,</w:t>
      </w:r>
    </w:p>
    <w:p>
      <w:r>
        <w:rPr>
          <w:rFonts w:ascii="Arial" w:hAnsi="Arial" w:eastAsia="Arial"/>
          <w:b w:val="0"/>
          <w:sz w:val="22"/>
        </w:rPr>
        <w:t>and you came to me with good intentions,</w:t>
      </w:r>
    </w:p>
    <w:p>
      <w:r>
        <w:rPr>
          <w:rFonts w:ascii="Arial" w:hAnsi="Arial" w:eastAsia="Arial"/>
          <w:b w:val="0"/>
          <w:sz w:val="22"/>
        </w:rPr>
        <w:t>and great thoughtfulness,</w:t>
      </w:r>
    </w:p>
    <w:p>
      <w:r>
        <w:rPr>
          <w:rFonts w:ascii="Arial" w:hAnsi="Arial" w:eastAsia="Arial"/>
          <w:b w:val="0"/>
          <w:sz w:val="22"/>
        </w:rPr>
        <w:t>and I knew you a while,</w:t>
      </w:r>
    </w:p>
    <w:p>
      <w:r>
        <w:rPr>
          <w:rFonts w:ascii="Arial" w:hAnsi="Arial" w:eastAsia="Arial"/>
          <w:b w:val="0"/>
          <w:sz w:val="22"/>
        </w:rPr>
        <w:t>and you talked with great elegance and eloquence,</w:t>
      </w:r>
    </w:p>
    <w:p>
      <w:r>
        <w:rPr>
          <w:rFonts w:ascii="Arial" w:hAnsi="Arial" w:eastAsia="Arial"/>
          <w:b w:val="0"/>
          <w:sz w:val="22"/>
        </w:rPr>
        <w:t>and we were friends,</w:t>
      </w:r>
    </w:p>
    <w:p>
      <w:r>
        <w:rPr>
          <w:rFonts w:ascii="Arial" w:hAnsi="Arial" w:eastAsia="Arial"/>
          <w:b w:val="0"/>
          <w:sz w:val="22"/>
        </w:rPr>
        <w:t>and then, suddenly you were gone,</w:t>
      </w:r>
    </w:p>
    <w:p>
      <w:r>
        <w:rPr>
          <w:rFonts w:ascii="Arial" w:hAnsi="Arial" w:eastAsia="Arial"/>
          <w:b w:val="0"/>
          <w:sz w:val="22"/>
        </w:rPr>
        <w:t>and you disappeared for a year,</w:t>
      </w:r>
    </w:p>
    <w:p>
      <w:r>
        <w:rPr>
          <w:rFonts w:ascii="Arial" w:hAnsi="Arial" w:eastAsia="Arial"/>
          <w:b w:val="0"/>
          <w:sz w:val="22"/>
        </w:rPr>
        <w:t>and from you I did not hear,</w:t>
      </w:r>
    </w:p>
    <w:p>
      <w:r>
        <w:rPr>
          <w:rFonts w:ascii="Arial" w:hAnsi="Arial" w:eastAsia="Arial"/>
          <w:b w:val="0"/>
          <w:sz w:val="22"/>
        </w:rPr>
        <w:t>and now in you,</w:t>
      </w:r>
    </w:p>
    <w:p>
      <w:r>
        <w:rPr>
          <w:rFonts w:ascii="Arial" w:hAnsi="Arial" w:eastAsia="Arial"/>
          <w:b w:val="0"/>
          <w:sz w:val="22"/>
        </w:rPr>
        <w:t>I see a different you,</w:t>
      </w:r>
    </w:p>
    <w:p>
      <w:r>
        <w:rPr>
          <w:rFonts w:ascii="Arial" w:hAnsi="Arial" w:eastAsia="Arial"/>
          <w:b w:val="0"/>
          <w:sz w:val="22"/>
        </w:rPr>
        <w:t>and you are sad and filled with tears,</w:t>
      </w:r>
    </w:p>
    <w:p>
      <w:r>
        <w:rPr>
          <w:rFonts w:ascii="Arial" w:hAnsi="Arial" w:eastAsia="Arial"/>
          <w:b w:val="0"/>
          <w:sz w:val="22"/>
        </w:rPr>
        <w:t>and you have fallen out with God,</w:t>
      </w:r>
    </w:p>
    <w:p>
      <w:r>
        <w:rPr>
          <w:rFonts w:ascii="Arial" w:hAnsi="Arial" w:eastAsia="Arial"/>
          <w:b w:val="0"/>
          <w:sz w:val="22"/>
        </w:rPr>
        <w:t>and there is no happiness in you at all,</w:t>
      </w:r>
    </w:p>
    <w:p>
      <w:r>
        <w:rPr>
          <w:rFonts w:ascii="Arial" w:hAnsi="Arial" w:eastAsia="Arial"/>
          <w:b w:val="0"/>
          <w:sz w:val="22"/>
        </w:rPr>
        <w:t>oh, love,</w:t>
      </w:r>
    </w:p>
    <w:p>
      <w:r>
        <w:rPr>
          <w:rFonts w:ascii="Arial" w:hAnsi="Arial" w:eastAsia="Arial"/>
          <w:b w:val="0"/>
          <w:sz w:val="22"/>
        </w:rPr>
        <w:t>what a wonderful thing it is,</w:t>
      </w:r>
    </w:p>
    <w:p>
      <w:r>
        <w:rPr>
          <w:rFonts w:ascii="Arial" w:hAnsi="Arial" w:eastAsia="Arial"/>
          <w:b w:val="0"/>
          <w:sz w:val="22"/>
        </w:rPr>
        <w:t>and what a terrible thing,</w:t>
      </w:r>
    </w:p>
    <w:p>
      <w:r>
        <w:rPr>
          <w:rFonts w:ascii="Arial" w:hAnsi="Arial" w:eastAsia="Arial"/>
          <w:b w:val="0"/>
          <w:sz w:val="22"/>
        </w:rPr>
        <w:t>a wrecking ball,</w:t>
      </w:r>
    </w:p>
    <w:p>
      <w:r>
        <w:rPr>
          <w:rFonts w:ascii="Arial" w:hAnsi="Arial" w:eastAsia="Arial"/>
          <w:b w:val="0"/>
          <w:sz w:val="22"/>
        </w:rPr>
        <w:t>apocryphal,</w:t>
      </w:r>
    </w:p>
    <w:p>
      <w:r>
        <w:rPr>
          <w:rFonts w:ascii="Arial" w:hAnsi="Arial" w:eastAsia="Arial"/>
          <w:b w:val="0"/>
          <w:sz w:val="22"/>
        </w:rPr>
        <w:t>a tragedy for you,</w:t>
      </w:r>
    </w:p>
    <w:p>
      <w:r>
        <w:rPr>
          <w:rFonts w:ascii="Arial" w:hAnsi="Arial" w:eastAsia="Arial"/>
          <w:b w:val="0"/>
          <w:sz w:val="22"/>
        </w:rPr>
        <w:t>for no good at all did it do to you,</w:t>
      </w:r>
    </w:p>
    <w:p>
      <w:r>
        <w:rPr>
          <w:rFonts w:ascii="Arial" w:hAnsi="Arial" w:eastAsia="Arial"/>
          <w:b w:val="0"/>
          <w:sz w:val="22"/>
        </w:rPr>
        <w:t>and now, here you are before me,</w:t>
      </w:r>
    </w:p>
    <w:p>
      <w:r>
        <w:rPr>
          <w:rFonts w:ascii="Arial" w:hAnsi="Arial" w:eastAsia="Arial"/>
          <w:b w:val="0"/>
          <w:sz w:val="22"/>
        </w:rPr>
        <w:t>with you, still in your emotions,</w:t>
      </w:r>
    </w:p>
    <w:p>
      <w:r>
        <w:rPr>
          <w:rFonts w:ascii="Arial" w:hAnsi="Arial" w:eastAsia="Arial"/>
          <w:b w:val="0"/>
          <w:sz w:val="22"/>
        </w:rPr>
        <w:t>ruined and devastated from the love,</w:t>
      </w:r>
    </w:p>
    <w:p>
      <w:r>
        <w:rPr>
          <w:rFonts w:ascii="Arial" w:hAnsi="Arial" w:eastAsia="Arial"/>
          <w:b w:val="0"/>
          <w:sz w:val="22"/>
        </w:rPr>
        <w:t>which proved so terrible,</w:t>
      </w:r>
    </w:p>
    <w:p>
      <w:r>
        <w:rPr>
          <w:rFonts w:ascii="Arial" w:hAnsi="Arial" w:eastAsia="Arial"/>
          <w:b w:val="0"/>
          <w:sz w:val="22"/>
        </w:rPr>
        <w:t>and so terribly destructive,</w:t>
      </w:r>
    </w:p>
    <w:p>
      <w:r>
        <w:rPr>
          <w:rFonts w:ascii="Arial" w:hAnsi="Arial" w:eastAsia="Arial"/>
          <w:b w:val="0"/>
          <w:sz w:val="22"/>
        </w:rPr>
        <w:t>a love that caused you to suffer a fool,</w:t>
      </w:r>
    </w:p>
    <w:p>
      <w:r>
        <w:rPr>
          <w:rFonts w:ascii="Arial" w:hAnsi="Arial" w:eastAsia="Arial"/>
          <w:b w:val="0"/>
          <w:sz w:val="22"/>
        </w:rPr>
        <w:t>and here I am at the end of it all,</w:t>
      </w:r>
    </w:p>
    <w:p>
      <w:r>
        <w:rPr>
          <w:rFonts w:ascii="Arial" w:hAnsi="Arial" w:eastAsia="Arial"/>
          <w:b w:val="0"/>
          <w:sz w:val="22"/>
        </w:rPr>
        <w:t>prepared to pick up the pieces,</w:t>
      </w:r>
    </w:p>
    <w:p>
      <w:r>
        <w:rPr>
          <w:rFonts w:ascii="Arial" w:hAnsi="Arial" w:eastAsia="Arial"/>
          <w:b w:val="0"/>
          <w:sz w:val="22"/>
        </w:rPr>
        <w:t>and to care,</w:t>
      </w:r>
    </w:p>
    <w:p>
      <w:r>
        <w:rPr>
          <w:rFonts w:ascii="Arial" w:hAnsi="Arial" w:eastAsia="Arial"/>
          <w:b w:val="0"/>
          <w:sz w:val="22"/>
        </w:rPr>
        <w:t>and to put back your angels’ wings upon you,</w:t>
      </w:r>
    </w:p>
    <w:p>
      <w:r>
        <w:rPr>
          <w:rFonts w:ascii="Arial" w:hAnsi="Arial" w:eastAsia="Arial"/>
          <w:b w:val="0"/>
          <w:sz w:val="22"/>
        </w:rPr>
        <w:t>and to raise you up once more,</w:t>
      </w:r>
    </w:p>
    <w:p>
      <w:r>
        <w:rPr>
          <w:rFonts w:ascii="Arial" w:hAnsi="Arial" w:eastAsia="Arial"/>
          <w:b w:val="0"/>
          <w:sz w:val="22"/>
        </w:rPr>
        <w:t>and to place you back in the heavens,</w:t>
      </w:r>
    </w:p>
    <w:p>
      <w:r>
        <w:rPr>
          <w:rFonts w:ascii="Arial" w:hAnsi="Arial" w:eastAsia="Arial"/>
          <w:b w:val="0"/>
          <w:sz w:val="22"/>
        </w:rPr>
        <w:t>from whence you did fall.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