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And I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whole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judge me and you do not use your brain wisely,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say that lightly,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say that lightly,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bothers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could be so ignorant and uneducated,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do not listen or understand as clearly as you should,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ignorance well it will only make a fool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certainly will not make a fool of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