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Ancient castle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Ancient castle upon the hill amidst the fog,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look at you and you seem to have weathered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look at you and you do not look like you are about to fall, and I wish I had the strength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wish I had the strength of you, but I do not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my heart is soft,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always seem to fall for the wrong type,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wrong type of person who ends up being cruel,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it were not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wish it were not true because it is insufferable,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have been through it so many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I, I need to build my defences, but it is getting it 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do not want to be too harsh or too cold,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do not wish to build my defences too high,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want to be honest and open,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want to be kind and compassionate,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with a tougher edge,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tougher edge to me than before,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need to be a new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like the ancient castle upon the hill,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amidst the fog who seems to have weathered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does not look like it is about to fall,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wish to stand strong once 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 harder than I was before but not be cruel,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not cruel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just wish to be a new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better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stronger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kinder and a gentler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warrior when it comes to defending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warrior stronger than before.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