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 empty bowl</w:t>
      </w:r>
    </w:p>
    <w:p/>
    <w:p>
      <w:r>
        <w:rPr>
          <w:rFonts w:ascii="Arial" w:hAnsi="Arial" w:eastAsia="Arial"/>
          <w:b w:val="0"/>
          <w:sz w:val="22"/>
        </w:rPr>
        <w:t>An empty plate,</w:t>
      </w:r>
    </w:p>
    <w:p>
      <w:r>
        <w:rPr>
          <w:rFonts w:ascii="Arial" w:hAnsi="Arial" w:eastAsia="Arial"/>
          <w:b w:val="0"/>
          <w:sz w:val="22"/>
        </w:rPr>
        <w:t>a breakfast that could not wait,</w:t>
      </w:r>
    </w:p>
    <w:p>
      <w:r>
        <w:rPr>
          <w:rFonts w:ascii="Arial" w:hAnsi="Arial" w:eastAsia="Arial"/>
          <w:b w:val="0"/>
          <w:sz w:val="22"/>
        </w:rPr>
        <w:t>a full stomach,</w:t>
      </w:r>
    </w:p>
    <w:p>
      <w:r>
        <w:rPr>
          <w:rFonts w:ascii="Arial" w:hAnsi="Arial" w:eastAsia="Arial"/>
          <w:b w:val="0"/>
          <w:sz w:val="22"/>
        </w:rPr>
        <w:t>and huge amounts of energy,</w:t>
      </w:r>
    </w:p>
    <w:p>
      <w:r>
        <w:rPr>
          <w:rFonts w:ascii="Arial" w:hAnsi="Arial" w:eastAsia="Arial"/>
          <w:b w:val="0"/>
          <w:sz w:val="22"/>
        </w:rPr>
        <w:t>energy aplenty,</w:t>
      </w:r>
    </w:p>
    <w:p>
      <w:r>
        <w:rPr>
          <w:rFonts w:ascii="Arial" w:hAnsi="Arial" w:eastAsia="Arial"/>
          <w:b w:val="0"/>
          <w:sz w:val="22"/>
        </w:rPr>
        <w:t>and ready to go,</w:t>
      </w:r>
    </w:p>
    <w:p>
      <w:r>
        <w:rPr>
          <w:rFonts w:ascii="Arial" w:hAnsi="Arial" w:eastAsia="Arial"/>
          <w:b w:val="0"/>
          <w:sz w:val="22"/>
        </w:rPr>
        <w:t>to go to the coast,</w:t>
      </w:r>
    </w:p>
    <w:p>
      <w:r>
        <w:rPr>
          <w:rFonts w:ascii="Arial" w:hAnsi="Arial" w:eastAsia="Arial"/>
          <w:b w:val="0"/>
          <w:sz w:val="22"/>
        </w:rPr>
        <w:t>to the beach,</w:t>
      </w:r>
    </w:p>
    <w:p>
      <w:r>
        <w:rPr>
          <w:rFonts w:ascii="Arial" w:hAnsi="Arial" w:eastAsia="Arial"/>
          <w:b w:val="0"/>
          <w:sz w:val="22"/>
        </w:rPr>
        <w:t>and anywhere with blue sky and sunshine is fine with me,</w:t>
      </w:r>
    </w:p>
    <w:p>
      <w:r>
        <w:rPr>
          <w:rFonts w:ascii="Arial" w:hAnsi="Arial" w:eastAsia="Arial"/>
          <w:b w:val="0"/>
          <w:sz w:val="22"/>
        </w:rPr>
        <w:t>and with you, so, let's go, go, go,</w:t>
      </w:r>
    </w:p>
    <w:p>
      <w:r>
        <w:rPr>
          <w:rFonts w:ascii="Arial" w:hAnsi="Arial" w:eastAsia="Arial"/>
          <w:b w:val="0"/>
          <w:sz w:val="22"/>
        </w:rPr>
        <w:t>because time moves faster than you know,</w:t>
      </w:r>
    </w:p>
    <w:p>
      <w:r>
        <w:rPr>
          <w:rFonts w:ascii="Arial" w:hAnsi="Arial" w:eastAsia="Arial"/>
          <w:b w:val="0"/>
          <w:sz w:val="22"/>
        </w:rPr>
        <w:t>and there is no time to waste,</w:t>
      </w:r>
    </w:p>
    <w:p>
      <w:r>
        <w:rPr>
          <w:rFonts w:ascii="Arial" w:hAnsi="Arial" w:eastAsia="Arial"/>
          <w:b w:val="0"/>
          <w:sz w:val="22"/>
        </w:rPr>
        <w:t>and the coast it is beckoning us,</w:t>
      </w:r>
    </w:p>
    <w:p>
      <w:r>
        <w:rPr>
          <w:rFonts w:ascii="Arial" w:hAnsi="Arial" w:eastAsia="Arial"/>
          <w:b w:val="0"/>
          <w:sz w:val="22"/>
        </w:rPr>
        <w:t>and how easily I could quite happily forget modernity,</w:t>
      </w:r>
    </w:p>
    <w:p>
      <w:r>
        <w:rPr>
          <w:rFonts w:ascii="Arial" w:hAnsi="Arial" w:eastAsia="Arial"/>
          <w:b w:val="0"/>
          <w:sz w:val="22"/>
        </w:rPr>
        <w:t>and live on a tropical island,</w:t>
      </w:r>
    </w:p>
    <w:p>
      <w:r>
        <w:rPr>
          <w:rFonts w:ascii="Arial" w:hAnsi="Arial" w:eastAsia="Arial"/>
          <w:b w:val="0"/>
          <w:sz w:val="22"/>
        </w:rPr>
        <w:t>far from the towns and the cities,</w:t>
      </w:r>
    </w:p>
    <w:p>
      <w:r>
        <w:rPr>
          <w:rFonts w:ascii="Arial" w:hAnsi="Arial" w:eastAsia="Arial"/>
          <w:b w:val="0"/>
          <w:sz w:val="22"/>
        </w:rPr>
        <w:t>that I bemoan.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