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 almost silent stream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 almost silent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flowing,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flowing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rocks and carrying twigs and branches of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reflections in the water of happy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gazing into the water lovingly,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majesty in the colours beneath,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beneath the surface,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colours of the rocks and the stones,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fish that swim around so rapidly,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passes by so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quietly,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eyes, there is a light filled with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visions of the shallow and of the deep,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heart it leaps,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 heart it leaps at the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stream flows below the blue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leaves upon the trees blow in a gentle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 it is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calm amidst the wonders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gloriously thrill the mind, and fill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create beautiful memories that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forever keep.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