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Amongst the dew drops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Amongst the dew drops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lays a leaf that has lived,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this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the fall from the tree, it has lived its last,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dew drops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its colours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incredible the pattern of its form and shape,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shape created at such a slow evolutionary 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dew drops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time of its life is ending,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will go back to where it was at the start,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part of the soil that gives birth to so many beautiful creations, that we love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