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Amongst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letters,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photographs,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bed,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clear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also, hazy memories drifting through my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memories of places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conversations with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happy days and sad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blue skies and greys,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beauties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worlds ugly realities,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passing through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also, such joy passing through my heart and my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a wonder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wonder, the visions that I have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emotions that I have felt, and the experiences,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glorious ebullient wonderful times that I slumber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sunlight through the windows, it filters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relaxation there is in my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revisit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think of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glow of happiness it fills me from within,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eyelids they slowly begin to close,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think of the things that I still want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places that I wish to visit,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do, I fall asleep,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dream, I dream of them and of new possibilities,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sunlight amongst my old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warmth of the day, as my mind it whirls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sleep in between the old memories and the 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far off destinations, I do travel,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sights that I have never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meet people that I have never met,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wonderful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goal, a dream within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time out of life, time in between,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future and the past,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go forwards and backwards in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happiness and excitement and anticipation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body asleep,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mind it is filled with bombastic activity,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oh, the brain, what a wonderful machine,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wonderful machine.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