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Amazed</w:t>
      </w:r>
    </w:p>
    <w:p/>
    <w:p>
      <w:r>
        <w:rPr>
          <w:rFonts w:ascii="Arial" w:hAnsi="Arial" w:eastAsia="Arial"/>
          <w:b w:val="0"/>
          <w:sz w:val="22"/>
        </w:rPr>
        <w:t>Amazed,</w:t>
      </w:r>
    </w:p>
    <w:p>
      <w:r>
        <w:rPr>
          <w:rFonts w:ascii="Arial" w:hAnsi="Arial" w:eastAsia="Arial"/>
          <w:b w:val="0"/>
          <w:sz w:val="22"/>
        </w:rPr>
        <w:t>astounded,</w:t>
      </w:r>
    </w:p>
    <w:p>
      <w:r>
        <w:rPr>
          <w:rFonts w:ascii="Arial" w:hAnsi="Arial" w:eastAsia="Arial"/>
          <w:b w:val="0"/>
          <w:sz w:val="22"/>
        </w:rPr>
        <w:t>dumbfounded,</w:t>
      </w:r>
    </w:p>
    <w:p>
      <w:r>
        <w:rPr>
          <w:rFonts w:ascii="Arial" w:hAnsi="Arial" w:eastAsia="Arial"/>
          <w:b w:val="0"/>
          <w:sz w:val="22"/>
        </w:rPr>
        <w:t>how uncool,</w:t>
      </w:r>
    </w:p>
    <w:p>
      <w:r>
        <w:rPr>
          <w:rFonts w:ascii="Arial" w:hAnsi="Arial" w:eastAsia="Arial"/>
          <w:b w:val="0"/>
          <w:sz w:val="22"/>
        </w:rPr>
        <w:t>what you said,</w:t>
      </w:r>
    </w:p>
    <w:p>
      <w:r>
        <w:rPr>
          <w:rFonts w:ascii="Arial" w:hAnsi="Arial" w:eastAsia="Arial"/>
          <w:b w:val="0"/>
          <w:sz w:val="22"/>
        </w:rPr>
        <w:t>about me,</w:t>
      </w:r>
    </w:p>
    <w:p>
      <w:r>
        <w:rPr>
          <w:rFonts w:ascii="Arial" w:hAnsi="Arial" w:eastAsia="Arial"/>
          <w:b w:val="0"/>
          <w:sz w:val="22"/>
        </w:rPr>
        <w:t>because you know it isn't true,</w:t>
      </w:r>
    </w:p>
    <w:p>
      <w:r>
        <w:rPr>
          <w:rFonts w:ascii="Arial" w:hAnsi="Arial" w:eastAsia="Arial"/>
          <w:b w:val="0"/>
          <w:sz w:val="22"/>
        </w:rPr>
        <w:t>oh, the jealousy in you,</w:t>
      </w:r>
    </w:p>
    <w:p>
      <w:r>
        <w:rPr>
          <w:rFonts w:ascii="Arial" w:hAnsi="Arial" w:eastAsia="Arial"/>
          <w:b w:val="0"/>
          <w:sz w:val="22"/>
        </w:rPr>
        <w:t>how terrible it is,</w:t>
      </w:r>
    </w:p>
    <w:p>
      <w:r>
        <w:rPr>
          <w:rFonts w:ascii="Arial" w:hAnsi="Arial" w:eastAsia="Arial"/>
          <w:b w:val="0"/>
          <w:sz w:val="22"/>
        </w:rPr>
        <w:t>and I do not know what to do,</w:t>
      </w:r>
    </w:p>
    <w:p>
      <w:r>
        <w:rPr>
          <w:rFonts w:ascii="Arial" w:hAnsi="Arial" w:eastAsia="Arial"/>
          <w:b w:val="0"/>
          <w:sz w:val="22"/>
        </w:rPr>
        <w:t>because I only love you,</w:t>
      </w:r>
    </w:p>
    <w:p>
      <w:r>
        <w:rPr>
          <w:rFonts w:ascii="Arial" w:hAnsi="Arial" w:eastAsia="Arial"/>
          <w:b w:val="0"/>
          <w:sz w:val="22"/>
        </w:rPr>
        <w:t>I only love you,</w:t>
      </w:r>
    </w:p>
    <w:p>
      <w:r>
        <w:rPr>
          <w:rFonts w:ascii="Arial" w:hAnsi="Arial" w:eastAsia="Arial"/>
          <w:b w:val="0"/>
          <w:sz w:val="22"/>
        </w:rPr>
        <w:t>but you suspect me of loving,</w:t>
      </w:r>
    </w:p>
    <w:p>
      <w:r>
        <w:rPr>
          <w:rFonts w:ascii="Arial" w:hAnsi="Arial" w:eastAsia="Arial"/>
          <w:b w:val="0"/>
          <w:sz w:val="22"/>
        </w:rPr>
        <w:t>and having affairs with everyone else,</w:t>
      </w:r>
    </w:p>
    <w:p>
      <w:r>
        <w:rPr>
          <w:rFonts w:ascii="Arial" w:hAnsi="Arial" w:eastAsia="Arial"/>
          <w:b w:val="0"/>
          <w:sz w:val="22"/>
        </w:rPr>
        <w:t>but you know it isn't true.</w:t>
      </w:r>
    </w:p>
    <w:p>
      <w:r>
        <w:rPr>
          <w:rFonts w:ascii="Arial" w:hAnsi="Arial" w:eastAsia="Arial"/>
          <w:b w:val="0"/>
          <w:sz w:val="22"/>
        </w:rPr>
        <w:t>Yes, I am amazed,</w:t>
      </w:r>
    </w:p>
    <w:p>
      <w:r>
        <w:rPr>
          <w:rFonts w:ascii="Arial" w:hAnsi="Arial" w:eastAsia="Arial"/>
          <w:b w:val="0"/>
          <w:sz w:val="22"/>
        </w:rPr>
        <w:t>and astounded,</w:t>
      </w:r>
    </w:p>
    <w:p>
      <w:r>
        <w:rPr>
          <w:rFonts w:ascii="Arial" w:hAnsi="Arial" w:eastAsia="Arial"/>
          <w:b w:val="0"/>
          <w:sz w:val="22"/>
        </w:rPr>
        <w:t>and dumbfounded,</w:t>
      </w:r>
    </w:p>
    <w:p>
      <w:r>
        <w:rPr>
          <w:rFonts w:ascii="Arial" w:hAnsi="Arial" w:eastAsia="Arial"/>
          <w:b w:val="0"/>
          <w:sz w:val="22"/>
        </w:rPr>
        <w:t>but how uncool,</w:t>
      </w:r>
    </w:p>
    <w:p>
      <w:r>
        <w:rPr>
          <w:rFonts w:ascii="Arial" w:hAnsi="Arial" w:eastAsia="Arial"/>
          <w:b w:val="0"/>
          <w:sz w:val="22"/>
        </w:rPr>
        <w:t>how uncool you are,</w:t>
      </w:r>
    </w:p>
    <w:p>
      <w:r>
        <w:rPr>
          <w:rFonts w:ascii="Arial" w:hAnsi="Arial" w:eastAsia="Arial"/>
          <w:b w:val="0"/>
          <w:sz w:val="22"/>
        </w:rPr>
        <w:t>to be so cruel,</w:t>
      </w:r>
    </w:p>
    <w:p>
      <w:r>
        <w:rPr>
          <w:rFonts w:ascii="Arial" w:hAnsi="Arial" w:eastAsia="Arial"/>
          <w:b w:val="0"/>
          <w:sz w:val="22"/>
        </w:rPr>
        <w:t>but on the other hand,</w:t>
      </w:r>
    </w:p>
    <w:p>
      <w:r>
        <w:rPr>
          <w:rFonts w:ascii="Arial" w:hAnsi="Arial" w:eastAsia="Arial"/>
          <w:b w:val="0"/>
          <w:sz w:val="22"/>
        </w:rPr>
        <w:t>you have had your heart broken,</w:t>
      </w:r>
    </w:p>
    <w:p>
      <w:r>
        <w:rPr>
          <w:rFonts w:ascii="Arial" w:hAnsi="Arial" w:eastAsia="Arial"/>
          <w:b w:val="0"/>
          <w:sz w:val="22"/>
        </w:rPr>
        <w:t>so many times,</w:t>
      </w:r>
    </w:p>
    <w:p>
      <w:r>
        <w:rPr>
          <w:rFonts w:ascii="Arial" w:hAnsi="Arial" w:eastAsia="Arial"/>
          <w:b w:val="0"/>
          <w:sz w:val="22"/>
        </w:rPr>
        <w:t>and I know it is sad,</w:t>
      </w:r>
    </w:p>
    <w:p>
      <w:r>
        <w:rPr>
          <w:rFonts w:ascii="Arial" w:hAnsi="Arial" w:eastAsia="Arial"/>
          <w:b w:val="0"/>
          <w:sz w:val="22"/>
        </w:rPr>
        <w:t>but I wish you would treat me better,</w:t>
      </w:r>
    </w:p>
    <w:p>
      <w:r>
        <w:rPr>
          <w:rFonts w:ascii="Arial" w:hAnsi="Arial" w:eastAsia="Arial"/>
          <w:b w:val="0"/>
          <w:sz w:val="22"/>
        </w:rPr>
        <w:t>better than you do,</w:t>
      </w:r>
    </w:p>
    <w:p>
      <w:r>
        <w:rPr>
          <w:rFonts w:ascii="Arial" w:hAnsi="Arial" w:eastAsia="Arial"/>
          <w:b w:val="0"/>
          <w:sz w:val="22"/>
        </w:rPr>
        <w:t>and sadly, every day,</w:t>
      </w:r>
    </w:p>
    <w:p>
      <w:r>
        <w:rPr>
          <w:rFonts w:ascii="Arial" w:hAnsi="Arial" w:eastAsia="Arial"/>
          <w:b w:val="0"/>
          <w:sz w:val="22"/>
        </w:rPr>
        <w:t>it is like treading on eggshells with you,</w:t>
      </w:r>
    </w:p>
    <w:p>
      <w:r>
        <w:rPr>
          <w:rFonts w:ascii="Arial" w:hAnsi="Arial" w:eastAsia="Arial"/>
          <w:b w:val="0"/>
          <w:sz w:val="22"/>
        </w:rPr>
        <w:t>and how painful it is,</w:t>
      </w:r>
    </w:p>
    <w:p>
      <w:r>
        <w:rPr>
          <w:rFonts w:ascii="Arial" w:hAnsi="Arial" w:eastAsia="Arial"/>
          <w:b w:val="0"/>
          <w:sz w:val="22"/>
        </w:rPr>
        <w:t>but, how many times,</w:t>
      </w:r>
    </w:p>
    <w:p>
      <w:r>
        <w:rPr>
          <w:rFonts w:ascii="Arial" w:hAnsi="Arial" w:eastAsia="Arial"/>
          <w:b w:val="0"/>
          <w:sz w:val="22"/>
        </w:rPr>
        <w:t>do I have to try and persuade you,</w:t>
      </w:r>
    </w:p>
    <w:p>
      <w:r>
        <w:rPr>
          <w:rFonts w:ascii="Arial" w:hAnsi="Arial" w:eastAsia="Arial"/>
          <w:b w:val="0"/>
          <w:sz w:val="22"/>
        </w:rPr>
        <w:t>that my heart is true,</w:t>
      </w:r>
    </w:p>
    <w:p>
      <w:r>
        <w:rPr>
          <w:rFonts w:ascii="Arial" w:hAnsi="Arial" w:eastAsia="Arial"/>
          <w:b w:val="0"/>
          <w:sz w:val="22"/>
        </w:rPr>
        <w:t>that my heart is true,</w:t>
      </w:r>
    </w:p>
    <w:p>
      <w:r>
        <w:rPr>
          <w:rFonts w:ascii="Arial" w:hAnsi="Arial" w:eastAsia="Arial"/>
          <w:b w:val="0"/>
          <w:sz w:val="22"/>
        </w:rPr>
        <w:t>until I go blue in the face probably,</w:t>
      </w:r>
    </w:p>
    <w:p>
      <w:r>
        <w:rPr>
          <w:rFonts w:ascii="Arial" w:hAnsi="Arial" w:eastAsia="Arial"/>
          <w:b w:val="0"/>
          <w:sz w:val="22"/>
        </w:rPr>
        <w:t>oh, I wish you would snap out of it,</w:t>
      </w:r>
    </w:p>
    <w:p>
      <w:r>
        <w:rPr>
          <w:rFonts w:ascii="Arial" w:hAnsi="Arial" w:eastAsia="Arial"/>
          <w:b w:val="0"/>
          <w:sz w:val="22"/>
        </w:rPr>
        <w:t>and cease this continual battle,</w:t>
      </w:r>
    </w:p>
    <w:p>
      <w:r>
        <w:rPr>
          <w:rFonts w:ascii="Arial" w:hAnsi="Arial" w:eastAsia="Arial"/>
          <w:b w:val="0"/>
          <w:sz w:val="22"/>
        </w:rPr>
        <w:t>that you put me through,</w:t>
      </w:r>
    </w:p>
    <w:p>
      <w:r>
        <w:rPr>
          <w:rFonts w:ascii="Arial" w:hAnsi="Arial" w:eastAsia="Arial"/>
          <w:b w:val="0"/>
          <w:sz w:val="22"/>
        </w:rPr>
        <w:t>because I do love you,</w:t>
      </w:r>
    </w:p>
    <w:p>
      <w:r>
        <w:rPr>
          <w:rFonts w:ascii="Arial" w:hAnsi="Arial" w:eastAsia="Arial"/>
          <w:b w:val="0"/>
          <w:sz w:val="22"/>
        </w:rPr>
        <w:t>and I only love you,</w:t>
      </w:r>
    </w:p>
    <w:p>
      <w:r>
        <w:rPr>
          <w:rFonts w:ascii="Arial" w:hAnsi="Arial" w:eastAsia="Arial"/>
          <w:b w:val="0"/>
          <w:sz w:val="22"/>
        </w:rPr>
        <w:t>yes, honestly,</w:t>
      </w:r>
    </w:p>
    <w:p>
      <w:r>
        <w:rPr>
          <w:rFonts w:ascii="Arial" w:hAnsi="Arial" w:eastAsia="Arial"/>
          <w:b w:val="0"/>
          <w:sz w:val="22"/>
        </w:rPr>
        <w:t>honestly, it is true,</w:t>
      </w:r>
    </w:p>
    <w:p>
      <w:r>
        <w:rPr>
          <w:rFonts w:ascii="Arial" w:hAnsi="Arial" w:eastAsia="Arial"/>
          <w:b w:val="0"/>
          <w:sz w:val="22"/>
        </w:rPr>
        <w:t>it is true,</w:t>
      </w:r>
    </w:p>
    <w:p>
      <w:r>
        <w:rPr>
          <w:rFonts w:ascii="Arial" w:hAnsi="Arial" w:eastAsia="Arial"/>
          <w:b w:val="0"/>
          <w:sz w:val="22"/>
        </w:rPr>
        <w:t>you are only one for me,</w:t>
      </w:r>
    </w:p>
    <w:p>
      <w:r>
        <w:rPr>
          <w:rFonts w:ascii="Arial" w:hAnsi="Arial" w:eastAsia="Arial"/>
          <w:b w:val="0"/>
          <w:sz w:val="22"/>
        </w:rPr>
        <w:t>yes, I love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