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Alzheimer’s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blank,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blank,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able to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no words available in the memory bank,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words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wanted,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I wanted was to be heard,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my memory is not what it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days I forget most of the faces that I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easily they seem to come and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who introduces themselves,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their names are so easily forgotten,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frustrating it is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bloody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flipping Alzheimer’s disease,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curse it is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damn you Alzheimer’s,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 could forget you as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easily as the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mean so much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easily as the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mean so much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 do not wish to forget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Alzheimer’s,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truly wish that you had never existed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