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Along this cliff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Along this cliff,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along this path where the big rock lays,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the flowers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bright flowers,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yellow flowers the colour of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sit upon the rock,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ponder the waves,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wonder how far they have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wonder how far they are going,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wonder of what lies beneath under the shining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wonder when my boat will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my boat will come to take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for my travels are near,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in my enthusiasm saying 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goodbye to everywhere I knew,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people that I have loved for I am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forever gone from this land,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have my journeys,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my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few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need much just enough to clothe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enough to shield me from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sea it leads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path to a new life it has only just begun,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will sit upon the cliff,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drink a little wine and eat and paint,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imagine the beautiful places so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far away but yet to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look forward to seeing places 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them I will find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revel in the wonders that are revealed,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many foreign lands,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shore to shore and ocean to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across the glorious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be happy wherever I 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each footstep and in each exploration,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so much to feed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much to feed the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the time in the world, and all the places to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 place will be photographed and videod,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painted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be soon heading for the 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smile on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to be seen here again forevermore,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my heart will rise and be filled with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my mind will lift to the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glorious my travels will be for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no longer me, and I long to be me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long to be rejuvenated,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journeys, I will be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freshness and brightness,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newness comes with the excitement of exploration,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explorations, I will never be bored,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will always be moving on, and never stopping too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be me, a new me, a better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better me than before.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