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Alone</w:t>
      </w:r>
    </w:p>
    <w:p/>
    <w:p>
      <w:r>
        <w:rPr>
          <w:rFonts w:ascii="Arial" w:hAnsi="Arial" w:eastAsia="Arial"/>
          <w:b w:val="0"/>
          <w:sz w:val="22"/>
        </w:rPr>
        <w:t>Alone, I roam, wherever there is a calm breeze and the sun,</w:t>
      </w:r>
    </w:p>
    <w:p>
      <w:r>
        <w:rPr>
          <w:rFonts w:ascii="Arial" w:hAnsi="Arial" w:eastAsia="Arial"/>
          <w:b w:val="0"/>
          <w:sz w:val="22"/>
        </w:rPr>
        <w:t>because time means nothing to me,</w:t>
      </w:r>
    </w:p>
    <w:p>
      <w:r>
        <w:rPr>
          <w:rFonts w:ascii="Arial" w:hAnsi="Arial" w:eastAsia="Arial"/>
          <w:b w:val="0"/>
          <w:sz w:val="22"/>
        </w:rPr>
        <w:t>and I despise how it flies as fast as a bullet from a gun,</w:t>
      </w:r>
    </w:p>
    <w:p>
      <w:r>
        <w:rPr>
          <w:rFonts w:ascii="Arial" w:hAnsi="Arial" w:eastAsia="Arial"/>
          <w:b w:val="0"/>
          <w:sz w:val="22"/>
        </w:rPr>
        <w:t>and in the sun, you won't see me run,</w:t>
      </w:r>
    </w:p>
    <w:p>
      <w:r>
        <w:rPr>
          <w:rFonts w:ascii="Arial" w:hAnsi="Arial" w:eastAsia="Arial"/>
          <w:b w:val="0"/>
          <w:sz w:val="22"/>
        </w:rPr>
        <w:t>and I will only contemplate nothingness,</w:t>
      </w:r>
    </w:p>
    <w:p>
      <w:r>
        <w:rPr>
          <w:rFonts w:ascii="Arial" w:hAnsi="Arial" w:eastAsia="Arial"/>
          <w:b w:val="0"/>
          <w:sz w:val="22"/>
        </w:rPr>
        <w:t>and bemoan with great sadness,</w:t>
      </w:r>
    </w:p>
    <w:p>
      <w:r>
        <w:rPr>
          <w:rFonts w:ascii="Arial" w:hAnsi="Arial" w:eastAsia="Arial"/>
          <w:b w:val="0"/>
          <w:sz w:val="22"/>
        </w:rPr>
        <w:t>how fast modern life has become,</w:t>
      </w:r>
    </w:p>
    <w:p>
      <w:r>
        <w:rPr>
          <w:rFonts w:ascii="Arial" w:hAnsi="Arial" w:eastAsia="Arial"/>
          <w:b w:val="0"/>
          <w:sz w:val="22"/>
        </w:rPr>
        <w:t>and I have no wishes for the bombacity of modern society,</w:t>
      </w:r>
    </w:p>
    <w:p>
      <w:r>
        <w:rPr>
          <w:rFonts w:ascii="Arial" w:hAnsi="Arial" w:eastAsia="Arial"/>
          <w:b w:val="0"/>
          <w:sz w:val="22"/>
        </w:rPr>
        <w:t>and for huge amounts of material things,</w:t>
      </w:r>
    </w:p>
    <w:p>
      <w:r>
        <w:rPr>
          <w:rFonts w:ascii="Arial" w:hAnsi="Arial" w:eastAsia="Arial"/>
          <w:b w:val="0"/>
          <w:sz w:val="22"/>
        </w:rPr>
        <w:t>because as a way of life,</w:t>
      </w:r>
    </w:p>
    <w:p>
      <w:r>
        <w:rPr>
          <w:rFonts w:ascii="Arial" w:hAnsi="Arial" w:eastAsia="Arial"/>
          <w:b w:val="0"/>
          <w:sz w:val="22"/>
        </w:rPr>
        <w:t>wasting time on such materialism,</w:t>
      </w:r>
    </w:p>
    <w:p>
      <w:r>
        <w:rPr>
          <w:rFonts w:ascii="Arial" w:hAnsi="Arial" w:eastAsia="Arial"/>
          <w:b w:val="0"/>
          <w:sz w:val="22"/>
        </w:rPr>
        <w:t>it is no good for my heart and my mind,</w:t>
      </w:r>
    </w:p>
    <w:p>
      <w:r>
        <w:rPr>
          <w:rFonts w:ascii="Arial" w:hAnsi="Arial" w:eastAsia="Arial"/>
          <w:b w:val="0"/>
          <w:sz w:val="22"/>
        </w:rPr>
        <w:t>and because of the bombacity of modern life,</w:t>
      </w:r>
    </w:p>
    <w:p>
      <w:r>
        <w:rPr>
          <w:rFonts w:ascii="Arial" w:hAnsi="Arial" w:eastAsia="Arial"/>
          <w:b w:val="0"/>
          <w:sz w:val="22"/>
        </w:rPr>
        <w:t>my mind will only unravel far too frequently,</w:t>
      </w:r>
    </w:p>
    <w:p>
      <w:r>
        <w:rPr>
          <w:rFonts w:ascii="Arial" w:hAnsi="Arial" w:eastAsia="Arial"/>
          <w:b w:val="0"/>
          <w:sz w:val="22"/>
        </w:rPr>
        <w:t>and the heart it will with great strain,</w:t>
      </w:r>
    </w:p>
    <w:p>
      <w:r>
        <w:rPr>
          <w:rFonts w:ascii="Arial" w:hAnsi="Arial" w:eastAsia="Arial"/>
          <w:b w:val="0"/>
          <w:sz w:val="22"/>
        </w:rPr>
        <w:t>encounter such stress and pain, again and again,</w:t>
      </w:r>
    </w:p>
    <w:p>
      <w:r>
        <w:rPr>
          <w:rFonts w:ascii="Arial" w:hAnsi="Arial" w:eastAsia="Arial"/>
          <w:b w:val="0"/>
          <w:sz w:val="22"/>
        </w:rPr>
        <w:t>and I only wish for a simple life,</w:t>
      </w:r>
    </w:p>
    <w:p>
      <w:r>
        <w:rPr>
          <w:rFonts w:ascii="Arial" w:hAnsi="Arial" w:eastAsia="Arial"/>
          <w:b w:val="0"/>
          <w:sz w:val="22"/>
        </w:rPr>
        <w:t>and to lay in the sun, at one with the world,</w:t>
      </w:r>
    </w:p>
    <w:p>
      <w:r>
        <w:rPr>
          <w:rFonts w:ascii="Arial" w:hAnsi="Arial" w:eastAsia="Arial"/>
          <w:b w:val="0"/>
          <w:sz w:val="22"/>
        </w:rPr>
        <w:t>and not having to race around as time,</w:t>
      </w:r>
    </w:p>
    <w:p>
      <w:r>
        <w:rPr>
          <w:rFonts w:ascii="Arial" w:hAnsi="Arial" w:eastAsia="Arial"/>
          <w:b w:val="0"/>
          <w:sz w:val="22"/>
        </w:rPr>
        <w:t>time it flies like a bullet from a gun,</w:t>
      </w:r>
    </w:p>
    <w:p>
      <w:r>
        <w:rPr>
          <w:rFonts w:ascii="Arial" w:hAnsi="Arial" w:eastAsia="Arial"/>
          <w:b w:val="0"/>
          <w:sz w:val="22"/>
        </w:rPr>
        <w:t>and all this frantic chaos it is not much fun at all,</w:t>
      </w:r>
    </w:p>
    <w:p>
      <w:r>
        <w:rPr>
          <w:rFonts w:ascii="Arial" w:hAnsi="Arial" w:eastAsia="Arial"/>
          <w:b w:val="0"/>
          <w:sz w:val="22"/>
        </w:rPr>
        <w:t>and at it my heart it cowers and at it it is appalled,</w:t>
      </w:r>
    </w:p>
    <w:p>
      <w:r>
        <w:rPr>
          <w:rFonts w:ascii="Arial" w:hAnsi="Arial" w:eastAsia="Arial"/>
          <w:b w:val="0"/>
          <w:sz w:val="22"/>
        </w:rPr>
        <w:t>so here I sit alone in the sun, with a happy heart,</w:t>
      </w:r>
    </w:p>
    <w:p>
      <w:r>
        <w:rPr>
          <w:rFonts w:ascii="Arial" w:hAnsi="Arial" w:eastAsia="Arial"/>
          <w:b w:val="0"/>
          <w:sz w:val="22"/>
        </w:rPr>
        <w:t>and with my mind as still and as calm as a lake,</w:t>
      </w:r>
    </w:p>
    <w:p>
      <w:r>
        <w:rPr>
          <w:rFonts w:ascii="Arial" w:hAnsi="Arial" w:eastAsia="Arial"/>
          <w:b w:val="0"/>
          <w:sz w:val="22"/>
        </w:rPr>
        <w:t>and with great wonderment,</w:t>
      </w:r>
    </w:p>
    <w:p>
      <w:r>
        <w:rPr>
          <w:rFonts w:ascii="Arial" w:hAnsi="Arial" w:eastAsia="Arial"/>
          <w:b w:val="0"/>
          <w:sz w:val="22"/>
        </w:rPr>
        <w:t>how beautiful nature is, and how wonderful life it is,</w:t>
      </w:r>
    </w:p>
    <w:p>
      <w:r>
        <w:rPr>
          <w:rFonts w:ascii="Arial" w:hAnsi="Arial" w:eastAsia="Arial"/>
          <w:b w:val="0"/>
          <w:sz w:val="22"/>
        </w:rPr>
        <w:t>far from the madding crowds,</w:t>
      </w:r>
    </w:p>
    <w:p>
      <w:r>
        <w:rPr>
          <w:rFonts w:ascii="Arial" w:hAnsi="Arial" w:eastAsia="Arial"/>
          <w:b w:val="0"/>
          <w:sz w:val="22"/>
        </w:rPr>
        <w:t>and far from modern life’s tireful pandemonium.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