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Alone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Alone.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 in my own world as time 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inside a pub watching the world out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world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dreaming the day away with a pint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wistful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here, relaxing in my own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destressing the brain with no anxieties,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mind for the daily stress and the daily grind,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and in my thoughts and glad to be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calmly and floating here and there in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enjoying the sunlight coming through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blue sky outside and a few fluffy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meandering their way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meandering as I sip my pint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any cares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unwind,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pay no mind to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gladly, I am happy in my heart and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sun comes through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shines so gloriously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wonderful day it is with such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 pint in my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 mind on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day goes by without a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sublime it is, alone in my own world as time 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inside a pub, watching the world out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world go by.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