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All the money in the world</w:t>
      </w:r>
    </w:p>
    <w:p/>
    <w:p>
      <w:r>
        <w:rPr>
          <w:rFonts w:ascii="Arial" w:hAnsi="Arial" w:eastAsia="Arial"/>
          <w:b w:val="0"/>
          <w:sz w:val="22"/>
        </w:rPr>
        <w:t>With all the money,</w:t>
      </w:r>
    </w:p>
    <w:p>
      <w:r>
        <w:rPr>
          <w:rFonts w:ascii="Arial" w:hAnsi="Arial" w:eastAsia="Arial"/>
          <w:b w:val="0"/>
          <w:sz w:val="22"/>
        </w:rPr>
        <w:t>and the all the power in the world,</w:t>
      </w:r>
    </w:p>
    <w:p>
      <w:r>
        <w:rPr>
          <w:rFonts w:ascii="Arial" w:hAnsi="Arial" w:eastAsia="Arial"/>
          <w:b w:val="0"/>
          <w:sz w:val="22"/>
        </w:rPr>
        <w:t>what good is it,</w:t>
      </w:r>
    </w:p>
    <w:p>
      <w:r>
        <w:rPr>
          <w:rFonts w:ascii="Arial" w:hAnsi="Arial" w:eastAsia="Arial"/>
          <w:b w:val="0"/>
          <w:sz w:val="22"/>
        </w:rPr>
        <w:t>when the world's happiness is unresolved,</w:t>
      </w:r>
    </w:p>
    <w:p>
      <w:r>
        <w:rPr>
          <w:rFonts w:ascii="Arial" w:hAnsi="Arial" w:eastAsia="Arial"/>
          <w:b w:val="0"/>
          <w:sz w:val="22"/>
        </w:rPr>
        <w:t>with all the money in the world,</w:t>
      </w:r>
    </w:p>
    <w:p>
      <w:r>
        <w:rPr>
          <w:rFonts w:ascii="Arial" w:hAnsi="Arial" w:eastAsia="Arial"/>
          <w:b w:val="0"/>
          <w:sz w:val="22"/>
        </w:rPr>
        <w:t>what good is it,</w:t>
      </w:r>
    </w:p>
    <w:p>
      <w:r>
        <w:rPr>
          <w:rFonts w:ascii="Arial" w:hAnsi="Arial" w:eastAsia="Arial"/>
          <w:b w:val="0"/>
          <w:sz w:val="22"/>
        </w:rPr>
        <w:t>because the majority of it in the hands of the few,</w:t>
      </w:r>
    </w:p>
    <w:p>
      <w:r>
        <w:rPr>
          <w:rFonts w:ascii="Arial" w:hAnsi="Arial" w:eastAsia="Arial"/>
          <w:b w:val="0"/>
          <w:sz w:val="22"/>
        </w:rPr>
        <w:t>and in the hands of religion,</w:t>
      </w:r>
    </w:p>
    <w:p>
      <w:r>
        <w:rPr>
          <w:rFonts w:ascii="Arial" w:hAnsi="Arial" w:eastAsia="Arial"/>
          <w:b w:val="0"/>
          <w:sz w:val="22"/>
        </w:rPr>
        <w:t>when morals are but lip service,</w:t>
      </w:r>
    </w:p>
    <w:p>
      <w:r>
        <w:rPr>
          <w:rFonts w:ascii="Arial" w:hAnsi="Arial" w:eastAsia="Arial"/>
          <w:b w:val="0"/>
          <w:sz w:val="22"/>
        </w:rPr>
        <w:t>and for thousands of years, it has been the same,</w:t>
      </w:r>
    </w:p>
    <w:p>
      <w:r>
        <w:rPr>
          <w:rFonts w:ascii="Arial" w:hAnsi="Arial" w:eastAsia="Arial"/>
          <w:b w:val="0"/>
          <w:sz w:val="22"/>
        </w:rPr>
        <w:t>and greed, rape, torture, and murder,</w:t>
      </w:r>
    </w:p>
    <w:p>
      <w:r>
        <w:rPr>
          <w:rFonts w:ascii="Arial" w:hAnsi="Arial" w:eastAsia="Arial"/>
          <w:b w:val="0"/>
          <w:sz w:val="22"/>
        </w:rPr>
        <w:t>and the failure to solve world problems,</w:t>
      </w:r>
    </w:p>
    <w:p>
      <w:r>
        <w:rPr>
          <w:rFonts w:ascii="Arial" w:hAnsi="Arial" w:eastAsia="Arial"/>
          <w:b w:val="0"/>
          <w:sz w:val="22"/>
        </w:rPr>
        <w:t>causes such misery,</w:t>
      </w:r>
    </w:p>
    <w:p>
      <w:r>
        <w:rPr>
          <w:rFonts w:ascii="Arial" w:hAnsi="Arial" w:eastAsia="Arial"/>
          <w:b w:val="0"/>
          <w:sz w:val="22"/>
        </w:rPr>
        <w:t>and it continues and sadly,</w:t>
      </w:r>
    </w:p>
    <w:p>
      <w:r>
        <w:rPr>
          <w:rFonts w:ascii="Arial" w:hAnsi="Arial" w:eastAsia="Arial"/>
          <w:b w:val="0"/>
          <w:sz w:val="22"/>
        </w:rPr>
        <w:t>throughout human history,</w:t>
      </w:r>
    </w:p>
    <w:p>
      <w:r>
        <w:rPr>
          <w:rFonts w:ascii="Arial" w:hAnsi="Arial" w:eastAsia="Arial"/>
          <w:b w:val="0"/>
          <w:sz w:val="22"/>
        </w:rPr>
        <w:t>it has never really changed.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