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Agony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Agony is written upon your face.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agony and pain, and it is such a wrench to see you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terrible thing because you drink too much and smoke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no longer 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no longer sing like you used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no longer do anything that you used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no longer seem to talk like you used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know to approach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cannot seem to fathom you out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help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help you for you are alien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alien to me and I do not know where to begin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think that you know yourself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is to blame,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is to blame?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one who broke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one who broke your heart who is laying in a grave?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seems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seems that despite this you cannot seem to move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cannot seem to move on from your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 because you are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intelligent but seemingly forever changed,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seemingly forever changed,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a damaged a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emotions have been torn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treatment of another who is laying in his grave.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