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Agile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Agile the night does come, and with a weary head,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let the stars fill your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your mind and let the universe, and you be as 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it is awakened in its creation,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light and the dark, are of such a glorious spread,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stars they flicker in and out of existence,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moon, it hangs gently above your head,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magic holds it there in all its glory,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so loftily as it lays upon an invisible bed,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though I do not know all the names of the stars,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know this, the stars are so bright and the light,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light that filters into my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are such an incredible host of yellow,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of various colours and shades,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colour me with beauty in my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fills me with awe and inspiration in my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call them the Angels of the dark,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as I stand listening to the breeze,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wind it shows its appreciation in sighs,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a magical work of art, are the galaxies and the stars,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moon and the light that travels so far,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spectacularity,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has been created from all of nature's firmament,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spectacularity so magnificent,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its bounteousness amidst the void,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amidst the blackness that beguiles,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betwixt and between the light and the dark,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where there is life, death, and creation,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there is so much complexity and simplicity,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I could spend a lifetime staring into space,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be happy and forever lost in its history,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history of the human race,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tiny thing compared to the magnificence,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of the universe so large.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