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Ages of you</w:t>
      </w:r>
    </w:p>
    <w:p/>
    <w:p>
      <w:r>
        <w:rPr>
          <w:rFonts w:ascii="Arial" w:hAnsi="Arial" w:eastAsia="Arial"/>
          <w:b w:val="0"/>
          <w:sz w:val="22"/>
        </w:rPr>
        <w:t>Ages of you,</w:t>
      </w:r>
    </w:p>
    <w:p>
      <w:r>
        <w:rPr>
          <w:rFonts w:ascii="Arial" w:hAnsi="Arial" w:eastAsia="Arial"/>
          <w:b w:val="0"/>
          <w:sz w:val="22"/>
        </w:rPr>
        <w:t>pictures by the flowers,</w:t>
      </w:r>
    </w:p>
    <w:p>
      <w:r>
        <w:rPr>
          <w:rFonts w:ascii="Arial" w:hAnsi="Arial" w:eastAsia="Arial"/>
          <w:b w:val="0"/>
          <w:sz w:val="22"/>
        </w:rPr>
        <w:t>sat there for hours,</w:t>
      </w:r>
    </w:p>
    <w:p>
      <w:r>
        <w:rPr>
          <w:rFonts w:ascii="Arial" w:hAnsi="Arial" w:eastAsia="Arial"/>
          <w:b w:val="0"/>
          <w:sz w:val="22"/>
        </w:rPr>
        <w:t>thinking of you,</w:t>
      </w:r>
    </w:p>
    <w:p>
      <w:r>
        <w:rPr>
          <w:rFonts w:ascii="Arial" w:hAnsi="Arial" w:eastAsia="Arial"/>
          <w:b w:val="0"/>
          <w:sz w:val="22"/>
        </w:rPr>
        <w:t>with my heart empty,</w:t>
      </w:r>
    </w:p>
    <w:p>
      <w:r>
        <w:rPr>
          <w:rFonts w:ascii="Arial" w:hAnsi="Arial" w:eastAsia="Arial"/>
          <w:b w:val="0"/>
          <w:sz w:val="22"/>
        </w:rPr>
        <w:t>but not my mind of memories,</w:t>
      </w:r>
    </w:p>
    <w:p>
      <w:r>
        <w:rPr>
          <w:rFonts w:ascii="Arial" w:hAnsi="Arial" w:eastAsia="Arial"/>
          <w:b w:val="0"/>
          <w:sz w:val="22"/>
        </w:rPr>
        <w:t>and me, me missing you,</w:t>
      </w:r>
    </w:p>
    <w:p>
      <w:r>
        <w:rPr>
          <w:rFonts w:ascii="Arial" w:hAnsi="Arial" w:eastAsia="Arial"/>
          <w:b w:val="0"/>
          <w:sz w:val="22"/>
        </w:rPr>
        <w:t>missing you intensely,</w:t>
      </w:r>
    </w:p>
    <w:p>
      <w:r>
        <w:rPr>
          <w:rFonts w:ascii="Arial" w:hAnsi="Arial" w:eastAsia="Arial"/>
          <w:b w:val="0"/>
          <w:sz w:val="22"/>
        </w:rPr>
        <w:t>although it had been a year, almost two,</w:t>
      </w:r>
    </w:p>
    <w:p>
      <w:r>
        <w:rPr>
          <w:rFonts w:ascii="Arial" w:hAnsi="Arial" w:eastAsia="Arial"/>
          <w:b w:val="0"/>
          <w:sz w:val="22"/>
        </w:rPr>
        <w:t>the feelings had not died down.</w:t>
      </w:r>
    </w:p>
    <w:p>
      <w:r>
        <w:rPr>
          <w:rFonts w:ascii="Arial" w:hAnsi="Arial" w:eastAsia="Arial"/>
          <w:b w:val="0"/>
          <w:sz w:val="22"/>
        </w:rPr>
        <w:t>And there was still sadness,</w:t>
      </w:r>
    </w:p>
    <w:p>
      <w:r>
        <w:rPr>
          <w:rFonts w:ascii="Arial" w:hAnsi="Arial" w:eastAsia="Arial"/>
          <w:b w:val="0"/>
          <w:sz w:val="22"/>
        </w:rPr>
        <w:t>and tears,</w:t>
      </w:r>
    </w:p>
    <w:p>
      <w:r>
        <w:rPr>
          <w:rFonts w:ascii="Arial" w:hAnsi="Arial" w:eastAsia="Arial"/>
          <w:b w:val="0"/>
          <w:sz w:val="22"/>
        </w:rPr>
        <w:t>as I drank whisky and beers,</w:t>
      </w:r>
    </w:p>
    <w:p>
      <w:r>
        <w:rPr>
          <w:rFonts w:ascii="Arial" w:hAnsi="Arial" w:eastAsia="Arial"/>
          <w:b w:val="0"/>
          <w:sz w:val="22"/>
        </w:rPr>
        <w:t>and still powerful,</w:t>
      </w:r>
    </w:p>
    <w:p>
      <w:r>
        <w:rPr>
          <w:rFonts w:ascii="Arial" w:hAnsi="Arial" w:eastAsia="Arial"/>
          <w:b w:val="0"/>
          <w:sz w:val="22"/>
        </w:rPr>
        <w:t>and strong,</w:t>
      </w:r>
    </w:p>
    <w:p>
      <w:r>
        <w:rPr>
          <w:rFonts w:ascii="Arial" w:hAnsi="Arial" w:eastAsia="Arial"/>
          <w:b w:val="0"/>
          <w:sz w:val="22"/>
        </w:rPr>
        <w:t>strong was my love for you,</w:t>
      </w:r>
    </w:p>
    <w:p>
      <w:r>
        <w:rPr>
          <w:rFonts w:ascii="Arial" w:hAnsi="Arial" w:eastAsia="Arial"/>
          <w:b w:val="0"/>
          <w:sz w:val="22"/>
        </w:rPr>
        <w:t>strong was my love for you.</w:t>
      </w:r>
    </w:p>
    <w:p>
      <w:r>
        <w:rPr>
          <w:rFonts w:ascii="Arial" w:hAnsi="Arial" w:eastAsia="Arial"/>
          <w:b w:val="0"/>
          <w:sz w:val="22"/>
        </w:rPr>
        <w:t>But oh, how weird it is to be alone,</w:t>
      </w:r>
    </w:p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upon my unhappy throne,</w:t>
      </w:r>
    </w:p>
    <w:p>
      <w:r>
        <w:rPr>
          <w:rFonts w:ascii="Arial" w:hAnsi="Arial" w:eastAsia="Arial"/>
          <w:b w:val="0"/>
          <w:sz w:val="22"/>
        </w:rPr>
        <w:t>thinking of your kisses,</w:t>
      </w:r>
    </w:p>
    <w:p>
      <w:r>
        <w:rPr>
          <w:rFonts w:ascii="Arial" w:hAnsi="Arial" w:eastAsia="Arial"/>
          <w:b w:val="0"/>
          <w:sz w:val="22"/>
        </w:rPr>
        <w:t>and your cuddles,</w:t>
      </w:r>
    </w:p>
    <w:p>
      <w:r>
        <w:rPr>
          <w:rFonts w:ascii="Arial" w:hAnsi="Arial" w:eastAsia="Arial"/>
          <w:b w:val="0"/>
          <w:sz w:val="22"/>
        </w:rPr>
        <w:t>as my tears roll down my cheeks,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my heart it is still in pieces,</w:t>
      </w:r>
    </w:p>
    <w:p>
      <w:r>
        <w:rPr>
          <w:rFonts w:ascii="Arial" w:hAnsi="Arial" w:eastAsia="Arial"/>
          <w:b w:val="0"/>
          <w:sz w:val="22"/>
        </w:rPr>
        <w:t>and I no longer without you,</w:t>
      </w:r>
    </w:p>
    <w:p>
      <w:r>
        <w:rPr>
          <w:rFonts w:ascii="Arial" w:hAnsi="Arial" w:eastAsia="Arial"/>
          <w:b w:val="0"/>
          <w:sz w:val="22"/>
        </w:rPr>
        <w:t>feel at home,</w:t>
      </w:r>
    </w:p>
    <w:p>
      <w:r>
        <w:rPr>
          <w:rFonts w:ascii="Arial" w:hAnsi="Arial" w:eastAsia="Arial"/>
          <w:b w:val="0"/>
          <w:sz w:val="22"/>
        </w:rPr>
        <w:t>yes, I no longer feel at home,</w:t>
      </w:r>
    </w:p>
    <w:p>
      <w:r>
        <w:rPr>
          <w:rFonts w:ascii="Arial" w:hAnsi="Arial" w:eastAsia="Arial"/>
          <w:b w:val="0"/>
          <w:sz w:val="22"/>
        </w:rPr>
        <w:t>and there is only misery in my heart,</w:t>
      </w:r>
    </w:p>
    <w:p>
      <w:r>
        <w:rPr>
          <w:rFonts w:ascii="Arial" w:hAnsi="Arial" w:eastAsia="Arial"/>
          <w:b w:val="0"/>
          <w:sz w:val="22"/>
        </w:rPr>
        <w:t>now, we are two worlds apart,</w:t>
      </w:r>
    </w:p>
    <w:p>
      <w:r>
        <w:rPr>
          <w:rFonts w:ascii="Arial" w:hAnsi="Arial" w:eastAsia="Arial"/>
          <w:b w:val="0"/>
          <w:sz w:val="22"/>
        </w:rPr>
        <w:t>and I am lost without you,</w:t>
      </w:r>
    </w:p>
    <w:p>
      <w:r>
        <w:rPr>
          <w:rFonts w:ascii="Arial" w:hAnsi="Arial" w:eastAsia="Arial"/>
          <w:b w:val="0"/>
          <w:sz w:val="22"/>
        </w:rPr>
        <w:t>and my soul is gone,</w:t>
      </w:r>
    </w:p>
    <w:p>
      <w:r>
        <w:rPr>
          <w:rFonts w:ascii="Arial" w:hAnsi="Arial" w:eastAsia="Arial"/>
          <w:b w:val="0"/>
          <w:sz w:val="22"/>
        </w:rPr>
        <w:t>my soul is gone,</w:t>
      </w:r>
    </w:p>
    <w:p>
      <w:r>
        <w:rPr>
          <w:rFonts w:ascii="Arial" w:hAnsi="Arial" w:eastAsia="Arial"/>
          <w:b w:val="0"/>
          <w:sz w:val="22"/>
        </w:rPr>
        <w:t>having disappeared from within me,</w:t>
      </w:r>
    </w:p>
    <w:p>
      <w:r>
        <w:rPr>
          <w:rFonts w:ascii="Arial" w:hAnsi="Arial" w:eastAsia="Arial"/>
          <w:b w:val="0"/>
          <w:sz w:val="22"/>
        </w:rPr>
        <w:t>the minute you were gone,</w:t>
      </w:r>
    </w:p>
    <w:p>
      <w:r>
        <w:rPr>
          <w:rFonts w:ascii="Arial" w:hAnsi="Arial" w:eastAsia="Arial"/>
          <w:b w:val="0"/>
          <w:sz w:val="22"/>
        </w:rPr>
        <w:t>and now,</w:t>
      </w:r>
    </w:p>
    <w:p>
      <w:r>
        <w:rPr>
          <w:rFonts w:ascii="Arial" w:hAnsi="Arial" w:eastAsia="Arial"/>
          <w:b w:val="0"/>
          <w:sz w:val="22"/>
        </w:rPr>
        <w:t>I feel more dead than alive,</w:t>
      </w:r>
    </w:p>
    <w:p>
      <w:r>
        <w:rPr>
          <w:rFonts w:ascii="Arial" w:hAnsi="Arial" w:eastAsia="Arial"/>
          <w:b w:val="0"/>
          <w:sz w:val="22"/>
        </w:rPr>
        <w:t>more dead than alive,</w:t>
      </w:r>
    </w:p>
    <w:p>
      <w:r>
        <w:rPr>
          <w:rFonts w:ascii="Arial" w:hAnsi="Arial" w:eastAsia="Arial"/>
          <w:b w:val="0"/>
          <w:sz w:val="22"/>
        </w:rPr>
        <w:t>upon my unhappy throne,</w:t>
      </w:r>
    </w:p>
    <w:p>
      <w:r>
        <w:rPr>
          <w:rFonts w:ascii="Arial" w:hAnsi="Arial" w:eastAsia="Arial"/>
          <w:b w:val="0"/>
          <w:sz w:val="22"/>
        </w:rPr>
        <w:t>where I sit drunk,</w:t>
      </w:r>
    </w:p>
    <w:p>
      <w:r>
        <w:rPr>
          <w:rFonts w:ascii="Arial" w:hAnsi="Arial" w:eastAsia="Arial"/>
          <w:b w:val="0"/>
          <w:sz w:val="22"/>
        </w:rPr>
        <w:t>and alone,</w:t>
      </w:r>
    </w:p>
    <w:p>
      <w:r>
        <w:rPr>
          <w:rFonts w:ascii="Arial" w:hAnsi="Arial" w:eastAsia="Arial"/>
          <w:b w:val="0"/>
          <w:sz w:val="22"/>
        </w:rPr>
        <w:t>where I sit drunk,</w:t>
      </w:r>
    </w:p>
    <w:p>
      <w:r>
        <w:rPr>
          <w:rFonts w:ascii="Arial" w:hAnsi="Arial" w:eastAsia="Arial"/>
          <w:b w:val="0"/>
          <w:sz w:val="22"/>
        </w:rPr>
        <w:t>and alone.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