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Again</w:t>
      </w:r>
    </w:p>
    <w:p/>
    <w:p>
      <w:r>
        <w:rPr>
          <w:rFonts w:ascii="Arial" w:hAnsi="Arial" w:eastAsia="Arial"/>
          <w:b w:val="0"/>
          <w:sz w:val="22"/>
        </w:rPr>
        <w:t>Again,</w:t>
      </w:r>
    </w:p>
    <w:p>
      <w:r>
        <w:rPr>
          <w:rFonts w:ascii="Arial" w:hAnsi="Arial" w:eastAsia="Arial"/>
          <w:b w:val="0"/>
          <w:sz w:val="22"/>
        </w:rPr>
        <w:t>she cries,</w:t>
      </w:r>
    </w:p>
    <w:p>
      <w:r>
        <w:rPr>
          <w:rFonts w:ascii="Arial" w:hAnsi="Arial" w:eastAsia="Arial"/>
          <w:b w:val="0"/>
          <w:sz w:val="22"/>
        </w:rPr>
        <w:t>again, she cries,</w:t>
      </w:r>
    </w:p>
    <w:p>
      <w:r>
        <w:rPr>
          <w:rFonts w:ascii="Arial" w:hAnsi="Arial" w:eastAsia="Arial"/>
          <w:b w:val="0"/>
          <w:sz w:val="22"/>
        </w:rPr>
        <w:t>for sorrow is in her heart and in her eyes,</w:t>
      </w:r>
    </w:p>
    <w:p>
      <w:r>
        <w:rPr>
          <w:rFonts w:ascii="Arial" w:hAnsi="Arial" w:eastAsia="Arial"/>
          <w:b w:val="0"/>
          <w:sz w:val="22"/>
        </w:rPr>
        <w:t>and despair is deep inside,</w:t>
      </w:r>
    </w:p>
    <w:p>
      <w:r>
        <w:rPr>
          <w:rFonts w:ascii="Arial" w:hAnsi="Arial" w:eastAsia="Arial"/>
          <w:b w:val="0"/>
          <w:sz w:val="22"/>
        </w:rPr>
        <w:t>and she cannot seem to cast it aside,</w:t>
      </w:r>
    </w:p>
    <w:p>
      <w:r>
        <w:rPr>
          <w:rFonts w:ascii="Arial" w:hAnsi="Arial" w:eastAsia="Arial"/>
          <w:b w:val="0"/>
          <w:sz w:val="22"/>
        </w:rPr>
        <w:t>and again, she cries,</w:t>
      </w:r>
    </w:p>
    <w:p>
      <w:r>
        <w:rPr>
          <w:rFonts w:ascii="Arial" w:hAnsi="Arial" w:eastAsia="Arial"/>
          <w:b w:val="0"/>
          <w:sz w:val="22"/>
        </w:rPr>
        <w:t>again, she cries,</w:t>
      </w:r>
    </w:p>
    <w:p>
      <w:r>
        <w:rPr>
          <w:rFonts w:ascii="Arial" w:hAnsi="Arial" w:eastAsia="Arial"/>
          <w:b w:val="0"/>
          <w:sz w:val="22"/>
        </w:rPr>
        <w:t>and by her teardrops I am mesmerised,</w:t>
      </w:r>
    </w:p>
    <w:p>
      <w:r>
        <w:rPr>
          <w:rFonts w:ascii="Arial" w:hAnsi="Arial" w:eastAsia="Arial"/>
          <w:b w:val="0"/>
          <w:sz w:val="22"/>
        </w:rPr>
        <w:t>mesmerised at the contrast between the beauty of the tears,</w:t>
      </w:r>
    </w:p>
    <w:p>
      <w:r>
        <w:rPr>
          <w:rFonts w:ascii="Arial" w:hAnsi="Arial" w:eastAsia="Arial"/>
          <w:b w:val="0"/>
          <w:sz w:val="22"/>
        </w:rPr>
        <w:t>and the sorrow that they hold,</w:t>
      </w:r>
    </w:p>
    <w:p>
      <w:r>
        <w:rPr>
          <w:rFonts w:ascii="Arial" w:hAnsi="Arial" w:eastAsia="Arial"/>
          <w:b w:val="0"/>
          <w:sz w:val="22"/>
        </w:rPr>
        <w:t>and I think of the smile that she usually wears,</w:t>
      </w:r>
    </w:p>
    <w:p>
      <w:r>
        <w:rPr>
          <w:rFonts w:ascii="Arial" w:hAnsi="Arial" w:eastAsia="Arial"/>
          <w:b w:val="0"/>
          <w:sz w:val="22"/>
        </w:rPr>
        <w:t>and I wonder,</w:t>
      </w:r>
    </w:p>
    <w:p>
      <w:r>
        <w:rPr>
          <w:rFonts w:ascii="Arial" w:hAnsi="Arial" w:eastAsia="Arial"/>
          <w:b w:val="0"/>
          <w:sz w:val="22"/>
        </w:rPr>
        <w:t>who and what has caused this sorrow that cuts her inside,</w:t>
      </w:r>
    </w:p>
    <w:p>
      <w:r>
        <w:rPr>
          <w:rFonts w:ascii="Arial" w:hAnsi="Arial" w:eastAsia="Arial"/>
          <w:b w:val="0"/>
          <w:sz w:val="22"/>
        </w:rPr>
        <w:t>that cuts her inside like a knife,</w:t>
      </w:r>
    </w:p>
    <w:p>
      <w:r>
        <w:rPr>
          <w:rFonts w:ascii="Arial" w:hAnsi="Arial" w:eastAsia="Arial"/>
          <w:b w:val="0"/>
          <w:sz w:val="22"/>
        </w:rPr>
        <w:t>and time it moves so slowly,</w:t>
      </w:r>
    </w:p>
    <w:p>
      <w:r>
        <w:rPr>
          <w:rFonts w:ascii="Arial" w:hAnsi="Arial" w:eastAsia="Arial"/>
          <w:b w:val="0"/>
          <w:sz w:val="22"/>
        </w:rPr>
        <w:t>and I have no choice but to wait for her to calm her mind,</w:t>
      </w:r>
    </w:p>
    <w:p>
      <w:r>
        <w:rPr>
          <w:rFonts w:ascii="Arial" w:hAnsi="Arial" w:eastAsia="Arial"/>
          <w:b w:val="0"/>
          <w:sz w:val="22"/>
        </w:rPr>
        <w:t>and again, she cries, again she cries,</w:t>
      </w:r>
    </w:p>
    <w:p>
      <w:r>
        <w:rPr>
          <w:rFonts w:ascii="Arial" w:hAnsi="Arial" w:eastAsia="Arial"/>
          <w:b w:val="0"/>
          <w:sz w:val="22"/>
        </w:rPr>
        <w:t>and her sorrow it is like the heavens,</w:t>
      </w:r>
    </w:p>
    <w:p>
      <w:r>
        <w:rPr>
          <w:rFonts w:ascii="Arial" w:hAnsi="Arial" w:eastAsia="Arial"/>
          <w:b w:val="0"/>
          <w:sz w:val="22"/>
        </w:rPr>
        <w:t>and the clouds have emptied all the rain inside,</w:t>
      </w:r>
    </w:p>
    <w:p>
      <w:r>
        <w:rPr>
          <w:rFonts w:ascii="Arial" w:hAnsi="Arial" w:eastAsia="Arial"/>
          <w:b w:val="0"/>
          <w:sz w:val="22"/>
        </w:rPr>
        <w:t>and I feel for her for sadness it is a terrible thing,</w:t>
      </w:r>
    </w:p>
    <w:p>
      <w:r>
        <w:rPr>
          <w:rFonts w:ascii="Arial" w:hAnsi="Arial" w:eastAsia="Arial"/>
          <w:b w:val="0"/>
          <w:sz w:val="22"/>
        </w:rPr>
        <w:t>but in this life,</w:t>
      </w:r>
    </w:p>
    <w:p>
      <w:r>
        <w:rPr>
          <w:rFonts w:ascii="Arial" w:hAnsi="Arial" w:eastAsia="Arial"/>
          <w:b w:val="0"/>
          <w:sz w:val="22"/>
        </w:rPr>
        <w:t>there is always an explanation,</w:t>
      </w:r>
    </w:p>
    <w:p>
      <w:r>
        <w:rPr>
          <w:rFonts w:ascii="Arial" w:hAnsi="Arial" w:eastAsia="Arial"/>
          <w:b w:val="0"/>
          <w:sz w:val="22"/>
        </w:rPr>
        <w:t>and only in time will it come,</w:t>
      </w:r>
    </w:p>
    <w:p>
      <w:r>
        <w:rPr>
          <w:rFonts w:ascii="Arial" w:hAnsi="Arial" w:eastAsia="Arial"/>
          <w:b w:val="0"/>
          <w:sz w:val="22"/>
        </w:rPr>
        <w:t>for the work of the devil is never done,</w:t>
      </w:r>
    </w:p>
    <w:p>
      <w:r>
        <w:rPr>
          <w:rFonts w:ascii="Arial" w:hAnsi="Arial" w:eastAsia="Arial"/>
          <w:b w:val="0"/>
          <w:sz w:val="22"/>
        </w:rPr>
        <w:t>and the demons inside her,</w:t>
      </w:r>
    </w:p>
    <w:p>
      <w:r>
        <w:rPr>
          <w:rFonts w:ascii="Arial" w:hAnsi="Arial" w:eastAsia="Arial"/>
          <w:b w:val="0"/>
          <w:sz w:val="22"/>
        </w:rPr>
        <w:t>are destroying her mind,</w:t>
      </w:r>
    </w:p>
    <w:p>
      <w:r>
        <w:rPr>
          <w:rFonts w:ascii="Arial" w:hAnsi="Arial" w:eastAsia="Arial"/>
          <w:b w:val="0"/>
          <w:sz w:val="22"/>
        </w:rPr>
        <w:t>and again, she cries,</w:t>
      </w:r>
    </w:p>
    <w:p>
      <w:r>
        <w:rPr>
          <w:rFonts w:ascii="Arial" w:hAnsi="Arial" w:eastAsia="Arial"/>
          <w:b w:val="0"/>
          <w:sz w:val="22"/>
        </w:rPr>
        <w:t>again, she cries,</w:t>
      </w:r>
    </w:p>
    <w:p>
      <w:r>
        <w:rPr>
          <w:rFonts w:ascii="Arial" w:hAnsi="Arial" w:eastAsia="Arial"/>
          <w:b w:val="0"/>
          <w:sz w:val="22"/>
        </w:rPr>
        <w:t>because time and the world to her has not been so kind,</w:t>
      </w:r>
    </w:p>
    <w:p>
      <w:r>
        <w:rPr>
          <w:rFonts w:ascii="Arial" w:hAnsi="Arial" w:eastAsia="Arial"/>
          <w:b w:val="0"/>
          <w:sz w:val="22"/>
        </w:rPr>
        <w:t>not been so kind,</w:t>
      </w:r>
    </w:p>
    <w:p>
      <w:r>
        <w:rPr>
          <w:rFonts w:ascii="Arial" w:hAnsi="Arial" w:eastAsia="Arial"/>
          <w:b w:val="0"/>
          <w:sz w:val="22"/>
        </w:rPr>
        <w:t>and all I can do is sit and wait,</w:t>
      </w:r>
    </w:p>
    <w:p>
      <w:r>
        <w:rPr>
          <w:rFonts w:ascii="Arial" w:hAnsi="Arial" w:eastAsia="Arial"/>
          <w:b w:val="0"/>
          <w:sz w:val="22"/>
        </w:rPr>
        <w:t>and hold her whilst she sobs,</w:t>
      </w:r>
    </w:p>
    <w:p>
      <w:r>
        <w:rPr>
          <w:rFonts w:ascii="Arial" w:hAnsi="Arial" w:eastAsia="Arial"/>
          <w:b w:val="0"/>
          <w:sz w:val="22"/>
        </w:rPr>
        <w:t>and bemoans the state of her life,</w:t>
      </w:r>
    </w:p>
    <w:p>
      <w:r>
        <w:rPr>
          <w:rFonts w:ascii="Arial" w:hAnsi="Arial" w:eastAsia="Arial"/>
          <w:b w:val="0"/>
          <w:sz w:val="22"/>
        </w:rPr>
        <w:t>the state of her life.</w:t>
      </w:r>
    </w:p>
    <w:p>
      <w:r>
        <w:rPr>
          <w:rFonts w:ascii="Arial" w:hAnsi="Arial" w:eastAsia="Arial"/>
          <w:b w:val="0"/>
          <w:sz w:val="22"/>
        </w:rPr>
        <w:t>and dry the tears that she cries,</w:t>
      </w:r>
    </w:p>
    <w:p>
      <w:r>
        <w:rPr>
          <w:rFonts w:ascii="Arial" w:hAnsi="Arial" w:eastAsia="Arial"/>
          <w:b w:val="0"/>
          <w:sz w:val="22"/>
        </w:rPr>
        <w:t>and listen,</w:t>
      </w:r>
    </w:p>
    <w:p>
      <w:r>
        <w:rPr>
          <w:rFonts w:ascii="Arial" w:hAnsi="Arial" w:eastAsia="Arial"/>
          <w:b w:val="0"/>
          <w:sz w:val="22"/>
        </w:rPr>
        <w:t>and support her by being there for her,</w:t>
      </w:r>
    </w:p>
    <w:p>
      <w:r>
        <w:rPr>
          <w:rFonts w:ascii="Arial" w:hAnsi="Arial" w:eastAsia="Arial"/>
          <w:b w:val="0"/>
          <w:sz w:val="22"/>
        </w:rPr>
        <w:t>until the dying of the sun,</w:t>
      </w:r>
    </w:p>
    <w:p>
      <w:r>
        <w:rPr>
          <w:rFonts w:ascii="Arial" w:hAnsi="Arial" w:eastAsia="Arial"/>
          <w:b w:val="0"/>
          <w:sz w:val="22"/>
        </w:rPr>
        <w:t>and until the night,</w:t>
      </w:r>
    </w:p>
    <w:p>
      <w:r>
        <w:rPr>
          <w:rFonts w:ascii="Arial" w:hAnsi="Arial" w:eastAsia="Arial"/>
          <w:b w:val="0"/>
          <w:sz w:val="22"/>
        </w:rPr>
        <w:t>until the night it comes,</w:t>
      </w:r>
    </w:p>
    <w:p>
      <w:r>
        <w:rPr>
          <w:rFonts w:ascii="Arial" w:hAnsi="Arial" w:eastAsia="Arial"/>
          <w:b w:val="0"/>
          <w:sz w:val="22"/>
        </w:rPr>
        <w:t>until the stars are shining bright,</w:t>
      </w:r>
    </w:p>
    <w:p>
      <w:r>
        <w:rPr>
          <w:rFonts w:ascii="Arial" w:hAnsi="Arial" w:eastAsia="Arial"/>
          <w:b w:val="0"/>
          <w:sz w:val="22"/>
        </w:rPr>
        <w:t>and the moon it shines down,</w:t>
      </w:r>
    </w:p>
    <w:p>
      <w:r>
        <w:rPr>
          <w:rFonts w:ascii="Arial" w:hAnsi="Arial" w:eastAsia="Arial"/>
          <w:b w:val="0"/>
          <w:sz w:val="22"/>
        </w:rPr>
        <w:t>and her tears have all gone,</w:t>
      </w:r>
    </w:p>
    <w:p>
      <w:r>
        <w:rPr>
          <w:rFonts w:ascii="Arial" w:hAnsi="Arial" w:eastAsia="Arial"/>
          <w:b w:val="0"/>
          <w:sz w:val="22"/>
        </w:rPr>
        <w:t>to my great delight,</w:t>
      </w:r>
    </w:p>
    <w:p>
      <w:r>
        <w:rPr>
          <w:rFonts w:ascii="Arial" w:hAnsi="Arial" w:eastAsia="Arial"/>
          <w:b w:val="0"/>
          <w:sz w:val="22"/>
        </w:rPr>
        <w:t>to my great delight.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