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After midnight</w:t>
      </w:r>
    </w:p>
    <w:p/>
    <w:p>
      <w:r>
        <w:rPr>
          <w:rFonts w:ascii="Arial" w:hAnsi="Arial" w:eastAsia="Arial"/>
          <w:b w:val="0"/>
          <w:sz w:val="22"/>
        </w:rPr>
        <w:t>After midnight,</w:t>
      </w:r>
    </w:p>
    <w:p>
      <w:r>
        <w:rPr>
          <w:rFonts w:ascii="Arial" w:hAnsi="Arial" w:eastAsia="Arial"/>
          <w:b w:val="0"/>
          <w:sz w:val="22"/>
        </w:rPr>
        <w:t>I count the stars and I,</w:t>
      </w:r>
    </w:p>
    <w:p>
      <w:r>
        <w:rPr>
          <w:rFonts w:ascii="Arial" w:hAnsi="Arial" w:eastAsia="Arial"/>
          <w:b w:val="0"/>
          <w:sz w:val="22"/>
        </w:rPr>
        <w:t>I wait for the dawn,</w:t>
      </w:r>
    </w:p>
    <w:p>
      <w:r>
        <w:rPr>
          <w:rFonts w:ascii="Arial" w:hAnsi="Arial" w:eastAsia="Arial"/>
          <w:b w:val="0"/>
          <w:sz w:val="22"/>
        </w:rPr>
        <w:t>And I sit by the fire as the embers rise,</w:t>
      </w:r>
    </w:p>
    <w:p>
      <w:r>
        <w:rPr>
          <w:rFonts w:ascii="Arial" w:hAnsi="Arial" w:eastAsia="Arial"/>
          <w:b w:val="0"/>
          <w:sz w:val="22"/>
        </w:rPr>
        <w:t>and inside is, well I am not sure,</w:t>
      </w:r>
    </w:p>
    <w:p>
      <w:r>
        <w:rPr>
          <w:rFonts w:ascii="Arial" w:hAnsi="Arial" w:eastAsia="Arial"/>
          <w:b w:val="0"/>
          <w:sz w:val="22"/>
        </w:rPr>
        <w:t>is it a feeling,</w:t>
      </w:r>
    </w:p>
    <w:p>
      <w:r>
        <w:rPr>
          <w:rFonts w:ascii="Arial" w:hAnsi="Arial" w:eastAsia="Arial"/>
          <w:b w:val="0"/>
          <w:sz w:val="22"/>
        </w:rPr>
        <w:t>is it uncertainty,</w:t>
      </w:r>
    </w:p>
    <w:p>
      <w:r>
        <w:rPr>
          <w:rFonts w:ascii="Arial" w:hAnsi="Arial" w:eastAsia="Arial"/>
          <w:b w:val="0"/>
          <w:sz w:val="22"/>
        </w:rPr>
        <w:t>is it intuitiveness,</w:t>
      </w:r>
    </w:p>
    <w:p>
      <w:r>
        <w:rPr>
          <w:rFonts w:ascii="Arial" w:hAnsi="Arial" w:eastAsia="Arial"/>
          <w:b w:val="0"/>
          <w:sz w:val="22"/>
        </w:rPr>
        <w:t>I do not know but I feel empty,</w:t>
      </w:r>
    </w:p>
    <w:p>
      <w:r>
        <w:rPr>
          <w:rFonts w:ascii="Arial" w:hAnsi="Arial" w:eastAsia="Arial"/>
          <w:b w:val="0"/>
          <w:sz w:val="22"/>
        </w:rPr>
        <w:t>for these nights are lonelier,</w:t>
      </w:r>
    </w:p>
    <w:p>
      <w:r>
        <w:rPr>
          <w:rFonts w:ascii="Arial" w:hAnsi="Arial" w:eastAsia="Arial"/>
          <w:b w:val="0"/>
          <w:sz w:val="22"/>
        </w:rPr>
        <w:t>lonelier than before,</w:t>
      </w:r>
    </w:p>
    <w:p>
      <w:r>
        <w:rPr>
          <w:rFonts w:ascii="Arial" w:hAnsi="Arial" w:eastAsia="Arial"/>
          <w:b w:val="0"/>
          <w:sz w:val="22"/>
        </w:rPr>
        <w:t>and these nights they do not feel right,</w:t>
      </w:r>
    </w:p>
    <w:p>
      <w:r>
        <w:rPr>
          <w:rFonts w:ascii="Arial" w:hAnsi="Arial" w:eastAsia="Arial"/>
          <w:b w:val="0"/>
          <w:sz w:val="22"/>
        </w:rPr>
        <w:t>without you in my life anymore,</w:t>
      </w:r>
    </w:p>
    <w:p>
      <w:r>
        <w:rPr>
          <w:rFonts w:ascii="Arial" w:hAnsi="Arial" w:eastAsia="Arial"/>
          <w:b w:val="0"/>
          <w:sz w:val="22"/>
        </w:rPr>
        <w:t>and I wish you were here,</w:t>
      </w:r>
    </w:p>
    <w:p>
      <w:r>
        <w:rPr>
          <w:rFonts w:ascii="Arial" w:hAnsi="Arial" w:eastAsia="Arial"/>
          <w:b w:val="0"/>
          <w:sz w:val="22"/>
        </w:rPr>
        <w:t>for what is life without you,</w:t>
      </w:r>
    </w:p>
    <w:p>
      <w:r>
        <w:rPr>
          <w:rFonts w:ascii="Arial" w:hAnsi="Arial" w:eastAsia="Arial"/>
          <w:b w:val="0"/>
          <w:sz w:val="22"/>
        </w:rPr>
        <w:t>well, I wish I knew,</w:t>
      </w:r>
    </w:p>
    <w:p>
      <w:r>
        <w:rPr>
          <w:rFonts w:ascii="Arial" w:hAnsi="Arial" w:eastAsia="Arial"/>
          <w:b w:val="0"/>
          <w:sz w:val="22"/>
        </w:rPr>
        <w:t>because I am missing you,</w:t>
      </w:r>
    </w:p>
    <w:p>
      <w:r>
        <w:rPr>
          <w:rFonts w:ascii="Arial" w:hAnsi="Arial" w:eastAsia="Arial"/>
          <w:b w:val="0"/>
          <w:sz w:val="22"/>
        </w:rPr>
        <w:t>more than you ever could possibly imagine,</w:t>
      </w:r>
    </w:p>
    <w:p>
      <w:r>
        <w:rPr>
          <w:rFonts w:ascii="Arial" w:hAnsi="Arial" w:eastAsia="Arial"/>
          <w:b w:val="0"/>
          <w:sz w:val="22"/>
        </w:rPr>
        <w:t>and I am missing you,</w:t>
      </w:r>
    </w:p>
    <w:p>
      <w:r>
        <w:rPr>
          <w:rFonts w:ascii="Arial" w:hAnsi="Arial" w:eastAsia="Arial"/>
          <w:b w:val="0"/>
          <w:sz w:val="22"/>
        </w:rPr>
        <w:t>and it is harder than I could ever have thought,</w:t>
      </w:r>
    </w:p>
    <w:p>
      <w:r>
        <w:rPr>
          <w:rFonts w:ascii="Arial" w:hAnsi="Arial" w:eastAsia="Arial"/>
          <w:b w:val="0"/>
          <w:sz w:val="22"/>
        </w:rPr>
        <w:t>and I wish I could hear your voice,</w:t>
      </w:r>
    </w:p>
    <w:p>
      <w:r>
        <w:rPr>
          <w:rFonts w:ascii="Arial" w:hAnsi="Arial" w:eastAsia="Arial"/>
          <w:b w:val="0"/>
          <w:sz w:val="22"/>
        </w:rPr>
        <w:t>and the soft words from your lips,</w:t>
      </w:r>
    </w:p>
    <w:p>
      <w:r>
        <w:rPr>
          <w:rFonts w:ascii="Arial" w:hAnsi="Arial" w:eastAsia="Arial"/>
          <w:b w:val="0"/>
          <w:sz w:val="22"/>
        </w:rPr>
        <w:t>words that fall upon my ears like silk,</w:t>
      </w:r>
    </w:p>
    <w:p>
      <w:r>
        <w:rPr>
          <w:rFonts w:ascii="Arial" w:hAnsi="Arial" w:eastAsia="Arial"/>
          <w:b w:val="0"/>
          <w:sz w:val="22"/>
        </w:rPr>
        <w:t>and your smile it beams at me,</w:t>
      </w:r>
    </w:p>
    <w:p>
      <w:r>
        <w:rPr>
          <w:rFonts w:ascii="Arial" w:hAnsi="Arial" w:eastAsia="Arial"/>
          <w:b w:val="0"/>
          <w:sz w:val="22"/>
        </w:rPr>
        <w:t>and the sound of your voice is so beautiful,</w:t>
      </w:r>
    </w:p>
    <w:p>
      <w:r>
        <w:rPr>
          <w:rFonts w:ascii="Arial" w:hAnsi="Arial" w:eastAsia="Arial"/>
          <w:b w:val="0"/>
          <w:sz w:val="22"/>
        </w:rPr>
        <w:t>and it reminds me of nature and of the flowers of summer,</w:t>
      </w:r>
    </w:p>
    <w:p>
      <w:r>
        <w:rPr>
          <w:rFonts w:ascii="Arial" w:hAnsi="Arial" w:eastAsia="Arial"/>
          <w:b w:val="0"/>
          <w:sz w:val="22"/>
        </w:rPr>
        <w:t>and the crashing of the sea upon the shore,</w:t>
      </w:r>
    </w:p>
    <w:p>
      <w:r>
        <w:rPr>
          <w:rFonts w:ascii="Arial" w:hAnsi="Arial" w:eastAsia="Arial"/>
          <w:b w:val="0"/>
          <w:sz w:val="22"/>
        </w:rPr>
        <w:t>and after midnight,</w:t>
      </w:r>
    </w:p>
    <w:p>
      <w:r>
        <w:rPr>
          <w:rFonts w:ascii="Arial" w:hAnsi="Arial" w:eastAsia="Arial"/>
          <w:b w:val="0"/>
          <w:sz w:val="22"/>
        </w:rPr>
        <w:t>sometimes solitude is not always what you want,</w:t>
      </w:r>
    </w:p>
    <w:p>
      <w:r>
        <w:rPr>
          <w:rFonts w:ascii="Arial" w:hAnsi="Arial" w:eastAsia="Arial"/>
          <w:b w:val="0"/>
          <w:sz w:val="22"/>
        </w:rPr>
        <w:t>when your memories of your ex-love,</w:t>
      </w:r>
    </w:p>
    <w:p>
      <w:r>
        <w:rPr>
          <w:rFonts w:ascii="Arial" w:hAnsi="Arial" w:eastAsia="Arial"/>
          <w:b w:val="0"/>
          <w:sz w:val="22"/>
        </w:rPr>
        <w:t>are the only things that you have,</w:t>
      </w:r>
    </w:p>
    <w:p>
      <w:r>
        <w:rPr>
          <w:rFonts w:ascii="Arial" w:hAnsi="Arial" w:eastAsia="Arial"/>
          <w:b w:val="0"/>
          <w:sz w:val="22"/>
        </w:rPr>
        <w:t>and when your ex love, has walked out the door.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