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Adored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were adored,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adored but not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adored,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adored but I grew bored,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never reciprocated in the same way that I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felt for you a lot more than you felt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felt half of what I should after a while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a while when you looked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felt as if,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did not know for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being with you was like treading on eggshells,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probably worse,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like treading on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swallowing it at the same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savagery,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true savagery,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savage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frequently savaged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damaged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adored but no, not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anymore for I am better off in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am still in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picking them up off of the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painful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was true love once on my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truly adored,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adored but not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were adored,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adored but I grew bored,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better off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saner than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drove me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could not cope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here I am sad lonely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sad, but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still picking up the pieces of me from the floor.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