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Adoration</w:t>
      </w:r>
    </w:p>
    <w:p/>
    <w:p>
      <w:r>
        <w:rPr>
          <w:rFonts w:ascii="Arial" w:hAnsi="Arial" w:eastAsia="Arial"/>
          <w:b w:val="0"/>
          <w:sz w:val="22"/>
        </w:rPr>
        <w:t>Adoration,</w:t>
      </w:r>
    </w:p>
    <w:p>
      <w:r>
        <w:rPr>
          <w:rFonts w:ascii="Arial" w:hAnsi="Arial" w:eastAsia="Arial"/>
          <w:b w:val="0"/>
          <w:sz w:val="22"/>
        </w:rPr>
        <w:t>adulation,</w:t>
      </w:r>
    </w:p>
    <w:p>
      <w:r>
        <w:rPr>
          <w:rFonts w:ascii="Arial" w:hAnsi="Arial" w:eastAsia="Arial"/>
          <w:b w:val="0"/>
          <w:sz w:val="22"/>
        </w:rPr>
        <w:t>is not what I need,</w:t>
      </w:r>
    </w:p>
    <w:p>
      <w:r>
        <w:rPr>
          <w:rFonts w:ascii="Arial" w:hAnsi="Arial" w:eastAsia="Arial"/>
          <w:b w:val="0"/>
          <w:sz w:val="22"/>
        </w:rPr>
        <w:t>because all I need is time to breathe,</w:t>
      </w:r>
    </w:p>
    <w:p>
      <w:r>
        <w:rPr>
          <w:rFonts w:ascii="Arial" w:hAnsi="Arial" w:eastAsia="Arial"/>
          <w:b w:val="0"/>
          <w:sz w:val="22"/>
        </w:rPr>
        <w:t>because this love is far too claustrophobic for me,</w:t>
      </w:r>
    </w:p>
    <w:p>
      <w:r>
        <w:rPr>
          <w:rFonts w:ascii="Arial" w:hAnsi="Arial" w:eastAsia="Arial"/>
          <w:b w:val="0"/>
          <w:sz w:val="22"/>
        </w:rPr>
        <w:t>and your love is incessant in its bombacity,</w:t>
      </w:r>
    </w:p>
    <w:p>
      <w:r>
        <w:rPr>
          <w:rFonts w:ascii="Arial" w:hAnsi="Arial" w:eastAsia="Arial"/>
          <w:b w:val="0"/>
          <w:sz w:val="22"/>
        </w:rPr>
        <w:t>and it is too much,</w:t>
      </w:r>
    </w:p>
    <w:p>
      <w:r>
        <w:rPr>
          <w:rFonts w:ascii="Arial" w:hAnsi="Arial" w:eastAsia="Arial"/>
          <w:b w:val="0"/>
          <w:sz w:val="22"/>
        </w:rPr>
        <w:t>far too much for me,</w:t>
      </w:r>
    </w:p>
    <w:p>
      <w:r>
        <w:rPr>
          <w:rFonts w:ascii="Arial" w:hAnsi="Arial" w:eastAsia="Arial"/>
          <w:b w:val="0"/>
          <w:sz w:val="22"/>
        </w:rPr>
        <w:t>and although you have good intentions,</w:t>
      </w:r>
    </w:p>
    <w:p>
      <w:r>
        <w:rPr>
          <w:rFonts w:ascii="Arial" w:hAnsi="Arial" w:eastAsia="Arial"/>
          <w:b w:val="0"/>
          <w:sz w:val="22"/>
        </w:rPr>
        <w:t>and a good heart,</w:t>
      </w:r>
    </w:p>
    <w:p>
      <w:r>
        <w:rPr>
          <w:rFonts w:ascii="Arial" w:hAnsi="Arial" w:eastAsia="Arial"/>
          <w:b w:val="0"/>
          <w:sz w:val="22"/>
        </w:rPr>
        <w:t>you suffocate me,</w:t>
      </w:r>
    </w:p>
    <w:p>
      <w:r>
        <w:rPr>
          <w:rFonts w:ascii="Arial" w:hAnsi="Arial" w:eastAsia="Arial"/>
          <w:b w:val="0"/>
          <w:sz w:val="22"/>
        </w:rPr>
        <w:t>you suffocate me and I cannot breathe,</w:t>
      </w:r>
    </w:p>
    <w:p>
      <w:r>
        <w:rPr>
          <w:rFonts w:ascii="Arial" w:hAnsi="Arial" w:eastAsia="Arial"/>
          <w:b w:val="0"/>
          <w:sz w:val="22"/>
        </w:rPr>
        <w:t>and it stifles me,</w:t>
      </w:r>
    </w:p>
    <w:p>
      <w:r>
        <w:rPr>
          <w:rFonts w:ascii="Arial" w:hAnsi="Arial" w:eastAsia="Arial"/>
          <w:b w:val="0"/>
          <w:sz w:val="22"/>
        </w:rPr>
        <w:t>it stifles me,</w:t>
      </w:r>
    </w:p>
    <w:p>
      <w:r>
        <w:rPr>
          <w:rFonts w:ascii="Arial" w:hAnsi="Arial" w:eastAsia="Arial"/>
          <w:b w:val="0"/>
          <w:sz w:val="22"/>
        </w:rPr>
        <w:t>and our love is on the wrong track,</w:t>
      </w:r>
    </w:p>
    <w:p>
      <w:r>
        <w:rPr>
          <w:rFonts w:ascii="Arial" w:hAnsi="Arial" w:eastAsia="Arial"/>
          <w:b w:val="0"/>
          <w:sz w:val="22"/>
        </w:rPr>
        <w:t>and I try to tell you politely,</w:t>
      </w:r>
    </w:p>
    <w:p>
      <w:r>
        <w:rPr>
          <w:rFonts w:ascii="Arial" w:hAnsi="Arial" w:eastAsia="Arial"/>
          <w:b w:val="0"/>
          <w:sz w:val="22"/>
        </w:rPr>
        <w:t>but you do not listen to me,</w:t>
      </w:r>
    </w:p>
    <w:p>
      <w:r>
        <w:rPr>
          <w:rFonts w:ascii="Arial" w:hAnsi="Arial" w:eastAsia="Arial"/>
          <w:b w:val="0"/>
          <w:sz w:val="22"/>
        </w:rPr>
        <w:t>and soon, if this continues,</w:t>
      </w:r>
    </w:p>
    <w:p>
      <w:r>
        <w:rPr>
          <w:rFonts w:ascii="Arial" w:hAnsi="Arial" w:eastAsia="Arial"/>
          <w:b w:val="0"/>
          <w:sz w:val="22"/>
        </w:rPr>
        <w:t>I shall end it all,</w:t>
      </w:r>
    </w:p>
    <w:p>
      <w:r>
        <w:rPr>
          <w:rFonts w:ascii="Arial" w:hAnsi="Arial" w:eastAsia="Arial"/>
          <w:b w:val="0"/>
          <w:sz w:val="22"/>
        </w:rPr>
        <w:t>because this love,</w:t>
      </w:r>
    </w:p>
    <w:p>
      <w:r>
        <w:rPr>
          <w:rFonts w:ascii="Arial" w:hAnsi="Arial" w:eastAsia="Arial"/>
          <w:b w:val="0"/>
          <w:sz w:val="22"/>
        </w:rPr>
        <w:t>this love is the anathema of what I need,</w:t>
      </w:r>
    </w:p>
    <w:p>
      <w:r>
        <w:rPr>
          <w:rFonts w:ascii="Arial" w:hAnsi="Arial" w:eastAsia="Arial"/>
          <w:b w:val="0"/>
          <w:sz w:val="22"/>
        </w:rPr>
        <w:t>and I don't wish to be cruel,</w:t>
      </w:r>
    </w:p>
    <w:p>
      <w:r>
        <w:rPr>
          <w:rFonts w:ascii="Arial" w:hAnsi="Arial" w:eastAsia="Arial"/>
          <w:b w:val="0"/>
          <w:sz w:val="22"/>
        </w:rPr>
        <w:t>because our love was good,</w:t>
      </w:r>
    </w:p>
    <w:p>
      <w:r>
        <w:rPr>
          <w:rFonts w:ascii="Arial" w:hAnsi="Arial" w:eastAsia="Arial"/>
          <w:b w:val="0"/>
          <w:sz w:val="22"/>
        </w:rPr>
        <w:t>but you are drowning me,</w:t>
      </w:r>
    </w:p>
    <w:p>
      <w:r>
        <w:rPr>
          <w:rFonts w:ascii="Arial" w:hAnsi="Arial" w:eastAsia="Arial"/>
          <w:b w:val="0"/>
          <w:sz w:val="22"/>
        </w:rPr>
        <w:t>you are drowning me,</w:t>
      </w:r>
    </w:p>
    <w:p>
      <w:r>
        <w:rPr>
          <w:rFonts w:ascii="Arial" w:hAnsi="Arial" w:eastAsia="Arial"/>
          <w:b w:val="0"/>
          <w:sz w:val="22"/>
        </w:rPr>
        <w:t>with your worry and your jealously,</w:t>
      </w:r>
    </w:p>
    <w:p>
      <w:r>
        <w:rPr>
          <w:rFonts w:ascii="Arial" w:hAnsi="Arial" w:eastAsia="Arial"/>
          <w:b w:val="0"/>
          <w:sz w:val="22"/>
        </w:rPr>
        <w:t>and by coveting me,</w:t>
      </w:r>
    </w:p>
    <w:p>
      <w:r>
        <w:rPr>
          <w:rFonts w:ascii="Arial" w:hAnsi="Arial" w:eastAsia="Arial"/>
          <w:b w:val="0"/>
          <w:sz w:val="22"/>
        </w:rPr>
        <w:t>like all the precious jewels in the world,</w:t>
      </w:r>
    </w:p>
    <w:p>
      <w:r>
        <w:rPr>
          <w:rFonts w:ascii="Arial" w:hAnsi="Arial" w:eastAsia="Arial"/>
          <w:b w:val="0"/>
          <w:sz w:val="22"/>
        </w:rPr>
        <w:t>and by wanting no one else to share my life with me,</w:t>
      </w:r>
    </w:p>
    <w:p>
      <w:r>
        <w:rPr>
          <w:rFonts w:ascii="Arial" w:hAnsi="Arial" w:eastAsia="Arial"/>
          <w:b w:val="0"/>
          <w:sz w:val="22"/>
        </w:rPr>
        <w:t>even as friends,</w:t>
      </w:r>
    </w:p>
    <w:p>
      <w:r>
        <w:rPr>
          <w:rFonts w:ascii="Arial" w:hAnsi="Arial" w:eastAsia="Arial"/>
          <w:b w:val="0"/>
          <w:sz w:val="22"/>
        </w:rPr>
        <w:t>and I am because of it starting to feel dead inside,</w:t>
      </w:r>
    </w:p>
    <w:p>
      <w:r>
        <w:rPr>
          <w:rFonts w:ascii="Arial" w:hAnsi="Arial" w:eastAsia="Arial"/>
          <w:b w:val="0"/>
          <w:sz w:val="22"/>
        </w:rPr>
        <w:t>and our love it is becoming a tragedy,</w:t>
      </w:r>
    </w:p>
    <w:p>
      <w:r>
        <w:rPr>
          <w:rFonts w:ascii="Arial" w:hAnsi="Arial" w:eastAsia="Arial"/>
          <w:b w:val="0"/>
          <w:sz w:val="22"/>
        </w:rPr>
        <w:t>a tragedy,</w:t>
      </w:r>
    </w:p>
    <w:p>
      <w:r>
        <w:rPr>
          <w:rFonts w:ascii="Arial" w:hAnsi="Arial" w:eastAsia="Arial"/>
          <w:b w:val="0"/>
          <w:sz w:val="22"/>
        </w:rPr>
        <w:t>and love should not be a tragedy,</w:t>
      </w:r>
    </w:p>
    <w:p>
      <w:r>
        <w:rPr>
          <w:rFonts w:ascii="Arial" w:hAnsi="Arial" w:eastAsia="Arial"/>
          <w:b w:val="0"/>
          <w:sz w:val="22"/>
        </w:rPr>
        <w:t>no, it shouldn't,</w:t>
      </w:r>
    </w:p>
    <w:p>
      <w:r>
        <w:rPr>
          <w:rFonts w:ascii="Arial" w:hAnsi="Arial" w:eastAsia="Arial"/>
          <w:b w:val="0"/>
          <w:sz w:val="22"/>
        </w:rPr>
        <w:t>but a tragedy is what you are turning our love into,</w:t>
      </w:r>
    </w:p>
    <w:p>
      <w:r>
        <w:rPr>
          <w:rFonts w:ascii="Arial" w:hAnsi="Arial" w:eastAsia="Arial"/>
          <w:b w:val="0"/>
          <w:sz w:val="22"/>
        </w:rPr>
        <w:t>oh, please can't you realise,</w:t>
      </w:r>
    </w:p>
    <w:p>
      <w:r>
        <w:rPr>
          <w:rFonts w:ascii="Arial" w:hAnsi="Arial" w:eastAsia="Arial"/>
          <w:b w:val="0"/>
          <w:sz w:val="22"/>
        </w:rPr>
        <w:t>please can't you see,</w:t>
      </w:r>
    </w:p>
    <w:p>
      <w:r>
        <w:rPr>
          <w:rFonts w:ascii="Arial" w:hAnsi="Arial" w:eastAsia="Arial"/>
          <w:b w:val="0"/>
          <w:sz w:val="22"/>
        </w:rPr>
        <w:t>that this kind of love is no good for you,</w:t>
      </w:r>
    </w:p>
    <w:p>
      <w:r>
        <w:rPr>
          <w:rFonts w:ascii="Arial" w:hAnsi="Arial" w:eastAsia="Arial"/>
          <w:b w:val="0"/>
          <w:sz w:val="22"/>
        </w:rPr>
        <w:t>and that this kind of love is no good for me.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