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Adjunct</w:t>
      </w:r>
    </w:p>
    <w:p/>
    <w:p>
      <w:r>
        <w:rPr>
          <w:rFonts w:ascii="Arial" w:hAnsi="Arial" w:eastAsia="Arial"/>
          <w:b w:val="0"/>
          <w:sz w:val="22"/>
        </w:rPr>
        <w:t>Adjunct,</w:t>
      </w:r>
    </w:p>
    <w:p>
      <w:r>
        <w:rPr>
          <w:rFonts w:ascii="Arial" w:hAnsi="Arial" w:eastAsia="Arial"/>
          <w:b w:val="0"/>
          <w:sz w:val="22"/>
        </w:rPr>
        <w:t>and punctual,</w:t>
      </w:r>
    </w:p>
    <w:p>
      <w:r>
        <w:rPr>
          <w:rFonts w:ascii="Arial" w:hAnsi="Arial" w:eastAsia="Arial"/>
          <w:b w:val="0"/>
          <w:sz w:val="22"/>
        </w:rPr>
        <w:t>I have got the marketers blues,</w:t>
      </w:r>
    </w:p>
    <w:p>
      <w:r>
        <w:rPr>
          <w:rFonts w:ascii="Arial" w:hAnsi="Arial" w:eastAsia="Arial"/>
          <w:b w:val="0"/>
          <w:sz w:val="22"/>
        </w:rPr>
        <w:t>for they have come to sell me my soul,</w:t>
      </w:r>
    </w:p>
    <w:p>
      <w:r>
        <w:rPr>
          <w:rFonts w:ascii="Arial" w:hAnsi="Arial" w:eastAsia="Arial"/>
          <w:b w:val="0"/>
          <w:sz w:val="22"/>
        </w:rPr>
        <w:t>and make me buy it back from,</w:t>
      </w:r>
    </w:p>
    <w:p>
      <w:r>
        <w:rPr>
          <w:rFonts w:ascii="Arial" w:hAnsi="Arial" w:eastAsia="Arial"/>
          <w:b w:val="0"/>
          <w:sz w:val="22"/>
        </w:rPr>
        <w:t>back from them again it is true,</w:t>
      </w:r>
    </w:p>
    <w:p>
      <w:r>
        <w:rPr>
          <w:rFonts w:ascii="Arial" w:hAnsi="Arial" w:eastAsia="Arial"/>
          <w:b w:val="0"/>
          <w:sz w:val="22"/>
        </w:rPr>
        <w:t>but what mutuality could be this superficial,</w:t>
      </w:r>
    </w:p>
    <w:p>
      <w:r>
        <w:rPr>
          <w:rFonts w:ascii="Arial" w:hAnsi="Arial" w:eastAsia="Arial"/>
          <w:b w:val="0"/>
          <w:sz w:val="22"/>
        </w:rPr>
        <w:t>and lacking beneficiality,</w:t>
      </w:r>
    </w:p>
    <w:p>
      <w:r>
        <w:rPr>
          <w:rFonts w:ascii="Arial" w:hAnsi="Arial" w:eastAsia="Arial"/>
          <w:b w:val="0"/>
          <w:sz w:val="22"/>
        </w:rPr>
        <w:t>for it tears at me this waste of time,</w:t>
      </w:r>
    </w:p>
    <w:p>
      <w:r>
        <w:rPr>
          <w:rFonts w:ascii="Arial" w:hAnsi="Arial" w:eastAsia="Arial"/>
          <w:b w:val="0"/>
          <w:sz w:val="22"/>
        </w:rPr>
        <w:t>and this depravity,</w:t>
      </w:r>
    </w:p>
    <w:p>
      <w:r>
        <w:rPr>
          <w:rFonts w:ascii="Arial" w:hAnsi="Arial" w:eastAsia="Arial"/>
          <w:b w:val="0"/>
          <w:sz w:val="22"/>
        </w:rPr>
        <w:t>this depravity that you come to me with,</w:t>
      </w:r>
    </w:p>
    <w:p>
      <w:r>
        <w:rPr>
          <w:rFonts w:ascii="Arial" w:hAnsi="Arial" w:eastAsia="Arial"/>
          <w:b w:val="0"/>
          <w:sz w:val="22"/>
        </w:rPr>
        <w:t>yes, this inanity,</w:t>
      </w:r>
    </w:p>
    <w:p>
      <w:r>
        <w:rPr>
          <w:rFonts w:ascii="Arial" w:hAnsi="Arial" w:eastAsia="Arial"/>
          <w:b w:val="0"/>
          <w:sz w:val="22"/>
        </w:rPr>
        <w:t>this inanity that you lead me through,</w:t>
      </w:r>
    </w:p>
    <w:p>
      <w:r>
        <w:rPr>
          <w:rFonts w:ascii="Arial" w:hAnsi="Arial" w:eastAsia="Arial"/>
          <w:b w:val="0"/>
          <w:sz w:val="22"/>
        </w:rPr>
        <w:t>and ask me questions to fill your quota,</w:t>
      </w:r>
    </w:p>
    <w:p>
      <w:r>
        <w:rPr>
          <w:rFonts w:ascii="Arial" w:hAnsi="Arial" w:eastAsia="Arial"/>
          <w:b w:val="0"/>
          <w:sz w:val="22"/>
        </w:rPr>
        <w:t>questions that are meaningless,</w:t>
      </w:r>
    </w:p>
    <w:p>
      <w:r>
        <w:rPr>
          <w:rFonts w:ascii="Arial" w:hAnsi="Arial" w:eastAsia="Arial"/>
          <w:b w:val="0"/>
          <w:sz w:val="22"/>
        </w:rPr>
        <w:t>and what it means is not much, but a list,</w:t>
      </w:r>
    </w:p>
    <w:p>
      <w:r>
        <w:rPr>
          <w:rFonts w:ascii="Arial" w:hAnsi="Arial" w:eastAsia="Arial"/>
          <w:b w:val="0"/>
          <w:sz w:val="22"/>
        </w:rPr>
        <w:t>and I will not benefit by listening to you,</w:t>
      </w:r>
    </w:p>
    <w:p>
      <w:r>
        <w:rPr>
          <w:rFonts w:ascii="Arial" w:hAnsi="Arial" w:eastAsia="Arial"/>
          <w:b w:val="0"/>
          <w:sz w:val="22"/>
        </w:rPr>
        <w:t>but I feel obliged in the time,</w:t>
      </w:r>
    </w:p>
    <w:p>
      <w:r>
        <w:rPr>
          <w:rFonts w:ascii="Arial" w:hAnsi="Arial" w:eastAsia="Arial"/>
          <w:b w:val="0"/>
          <w:sz w:val="22"/>
        </w:rPr>
        <w:t>and pay you no mind,</w:t>
      </w:r>
    </w:p>
    <w:p>
      <w:r>
        <w:rPr>
          <w:rFonts w:ascii="Arial" w:hAnsi="Arial" w:eastAsia="Arial"/>
          <w:b w:val="0"/>
          <w:sz w:val="22"/>
        </w:rPr>
        <w:t>for my mind is elsewhere,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are being paid,</w:t>
      </w:r>
    </w:p>
    <w:p>
      <w:r>
        <w:rPr>
          <w:rFonts w:ascii="Arial" w:hAnsi="Arial" w:eastAsia="Arial"/>
          <w:b w:val="0"/>
          <w:sz w:val="22"/>
        </w:rPr>
        <w:t>but still the world will be better off,</w:t>
      </w:r>
    </w:p>
    <w:p>
      <w:r>
        <w:rPr>
          <w:rFonts w:ascii="Arial" w:hAnsi="Arial" w:eastAsia="Arial"/>
          <w:b w:val="0"/>
          <w:sz w:val="22"/>
        </w:rPr>
        <w:t>without your quango,</w:t>
      </w:r>
    </w:p>
    <w:p>
      <w:r>
        <w:rPr>
          <w:rFonts w:ascii="Arial" w:hAnsi="Arial" w:eastAsia="Arial"/>
          <w:b w:val="0"/>
          <w:sz w:val="22"/>
        </w:rPr>
        <w:t>for it will solve nothing,</w:t>
      </w:r>
    </w:p>
    <w:p>
      <w:r>
        <w:rPr>
          <w:rFonts w:ascii="Arial" w:hAnsi="Arial" w:eastAsia="Arial"/>
          <w:b w:val="0"/>
          <w:sz w:val="22"/>
        </w:rPr>
        <w:t>nothing like it usually does,</w:t>
      </w:r>
    </w:p>
    <w:p>
      <w:r>
        <w:rPr>
          <w:rFonts w:ascii="Arial" w:hAnsi="Arial" w:eastAsia="Arial"/>
          <w:b w:val="0"/>
          <w:sz w:val="22"/>
        </w:rPr>
        <w:t>and I need a quango,</w:t>
      </w:r>
    </w:p>
    <w:p>
      <w:r>
        <w:rPr>
          <w:rFonts w:ascii="Arial" w:hAnsi="Arial" w:eastAsia="Arial"/>
          <w:b w:val="0"/>
          <w:sz w:val="22"/>
        </w:rPr>
        <w:t>to work out how to avoid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