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Acting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Fake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acting out this feeling, being untrue,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pretending to be happy when it is not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often we do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why is there such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I have not a clue,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truly baffles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irritates me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silly it is, how silly,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the world could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reflection of the physicality,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all the miserable people in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displayed before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then, maybe they would realise,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something seriously wrong with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take it seriously,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 mental health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not as good as it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people amble on blindly far too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often are their own worst enemies,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many instead fake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 wish society was happier than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were not so many problems plaguing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wish there were not so many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having to fake happiness to placate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wish there was more happiness in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truly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truly do.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