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Across the grass</w:t>
      </w:r>
    </w:p>
    <w:p/>
    <w:p>
      <w:r>
        <w:rPr>
          <w:rFonts w:ascii="Arial" w:hAnsi="Arial" w:eastAsia="Arial"/>
          <w:b w:val="0"/>
          <w:sz w:val="22"/>
        </w:rPr>
        <w:t>Across the grass,</w:t>
      </w:r>
    </w:p>
    <w:p>
      <w:r>
        <w:rPr>
          <w:rFonts w:ascii="Arial" w:hAnsi="Arial" w:eastAsia="Arial"/>
          <w:b w:val="0"/>
          <w:sz w:val="22"/>
        </w:rPr>
        <w:t>along the path,</w:t>
      </w:r>
    </w:p>
    <w:p>
      <w:r>
        <w:rPr>
          <w:rFonts w:ascii="Arial" w:hAnsi="Arial" w:eastAsia="Arial"/>
          <w:b w:val="0"/>
          <w:sz w:val="22"/>
        </w:rPr>
        <w:t>I walk and I talk,</w:t>
      </w:r>
    </w:p>
    <w:p>
      <w:r>
        <w:rPr>
          <w:rFonts w:ascii="Arial" w:hAnsi="Arial" w:eastAsia="Arial"/>
          <w:b w:val="0"/>
          <w:sz w:val="22"/>
        </w:rPr>
        <w:t>and you laugh,</w:t>
      </w:r>
    </w:p>
    <w:p>
      <w:r>
        <w:rPr>
          <w:rFonts w:ascii="Arial" w:hAnsi="Arial" w:eastAsia="Arial"/>
          <w:b w:val="0"/>
          <w:sz w:val="22"/>
        </w:rPr>
        <w:t>you laugh heartily at me,</w:t>
      </w:r>
    </w:p>
    <w:p>
      <w:r>
        <w:rPr>
          <w:rFonts w:ascii="Arial" w:hAnsi="Arial" w:eastAsia="Arial"/>
          <w:b w:val="0"/>
          <w:sz w:val="22"/>
        </w:rPr>
        <w:t>and at my wet feet,</w:t>
      </w:r>
    </w:p>
    <w:p>
      <w:r>
        <w:rPr>
          <w:rFonts w:ascii="Arial" w:hAnsi="Arial" w:eastAsia="Arial"/>
          <w:b w:val="0"/>
          <w:sz w:val="22"/>
        </w:rPr>
        <w:t>as we cross the stream,</w:t>
      </w:r>
    </w:p>
    <w:p>
      <w:r>
        <w:rPr>
          <w:rFonts w:ascii="Arial" w:hAnsi="Arial" w:eastAsia="Arial"/>
          <w:b w:val="0"/>
          <w:sz w:val="22"/>
        </w:rPr>
        <w:t>and you give me your hand,</w:t>
      </w:r>
    </w:p>
    <w:p>
      <w:r>
        <w:rPr>
          <w:rFonts w:ascii="Arial" w:hAnsi="Arial" w:eastAsia="Arial"/>
          <w:b w:val="0"/>
          <w:sz w:val="22"/>
        </w:rPr>
        <w:t>and we cross the land,</w:t>
      </w:r>
    </w:p>
    <w:p>
      <w:r>
        <w:rPr>
          <w:rFonts w:ascii="Arial" w:hAnsi="Arial" w:eastAsia="Arial"/>
          <w:b w:val="0"/>
          <w:sz w:val="22"/>
        </w:rPr>
        <w:t>happy as can be,</w:t>
      </w:r>
    </w:p>
    <w:p>
      <w:r>
        <w:rPr>
          <w:rFonts w:ascii="Arial" w:hAnsi="Arial" w:eastAsia="Arial"/>
          <w:b w:val="0"/>
          <w:sz w:val="22"/>
        </w:rPr>
        <w:t>under the blue sky,</w:t>
      </w:r>
    </w:p>
    <w:p>
      <w:r>
        <w:rPr>
          <w:rFonts w:ascii="Arial" w:hAnsi="Arial" w:eastAsia="Arial"/>
          <w:b w:val="0"/>
          <w:sz w:val="22"/>
        </w:rPr>
        <w:t>in the sunlight,</w:t>
      </w:r>
    </w:p>
    <w:p>
      <w:r>
        <w:rPr>
          <w:rFonts w:ascii="Arial" w:hAnsi="Arial" w:eastAsia="Arial"/>
          <w:b w:val="0"/>
          <w:sz w:val="22"/>
        </w:rPr>
        <w:t>headed for the sea,</w:t>
      </w:r>
    </w:p>
    <w:p>
      <w:r>
        <w:rPr>
          <w:rFonts w:ascii="Arial" w:hAnsi="Arial" w:eastAsia="Arial"/>
          <w:b w:val="0"/>
          <w:sz w:val="22"/>
        </w:rPr>
        <w:t>oh, what a day it is, what a beautiful day,</w:t>
      </w:r>
    </w:p>
    <w:p>
      <w:r>
        <w:rPr>
          <w:rFonts w:ascii="Arial" w:hAnsi="Arial" w:eastAsia="Arial"/>
          <w:b w:val="0"/>
          <w:sz w:val="22"/>
        </w:rPr>
        <w:t>with you and me and nature,</w:t>
      </w:r>
    </w:p>
    <w:p>
      <w:r>
        <w:rPr>
          <w:rFonts w:ascii="Arial" w:hAnsi="Arial" w:eastAsia="Arial"/>
          <w:b w:val="0"/>
          <w:sz w:val="22"/>
        </w:rPr>
        <w:t>and how we revel in everything that we see,</w:t>
      </w:r>
    </w:p>
    <w:p>
      <w:r>
        <w:rPr>
          <w:rFonts w:ascii="Arial" w:hAnsi="Arial" w:eastAsia="Arial"/>
          <w:b w:val="0"/>
          <w:sz w:val="22"/>
        </w:rPr>
        <w:t>and how our hearts leap,</w:t>
      </w:r>
    </w:p>
    <w:p>
      <w:r>
        <w:rPr>
          <w:rFonts w:ascii="Arial" w:hAnsi="Arial" w:eastAsia="Arial"/>
          <w:b w:val="0"/>
          <w:sz w:val="22"/>
        </w:rPr>
        <w:t>how our hearts leap because of the majesty,</w:t>
      </w:r>
    </w:p>
    <w:p>
      <w:r>
        <w:rPr>
          <w:rFonts w:ascii="Arial" w:hAnsi="Arial" w:eastAsia="Arial"/>
          <w:b w:val="0"/>
          <w:sz w:val="22"/>
        </w:rPr>
        <w:t>of the leaves upon the trees,</w:t>
      </w:r>
    </w:p>
    <w:p>
      <w:r>
        <w:rPr>
          <w:rFonts w:ascii="Arial" w:hAnsi="Arial" w:eastAsia="Arial"/>
          <w:b w:val="0"/>
          <w:sz w:val="22"/>
        </w:rPr>
        <w:t>and the sunlight filtering through,</w:t>
      </w:r>
    </w:p>
    <w:p>
      <w:r>
        <w:rPr>
          <w:rFonts w:ascii="Arial" w:hAnsi="Arial" w:eastAsia="Arial"/>
          <w:b w:val="0"/>
          <w:sz w:val="22"/>
        </w:rPr>
        <w:t>the sunlight that lights your face so beautifully,</w:t>
      </w:r>
    </w:p>
    <w:p>
      <w:r>
        <w:rPr>
          <w:rFonts w:ascii="Arial" w:hAnsi="Arial" w:eastAsia="Arial"/>
          <w:b w:val="0"/>
          <w:sz w:val="22"/>
        </w:rPr>
        <w:t>the sunlight that is as beautiful and as warm as can be,</w:t>
      </w:r>
    </w:p>
    <w:p>
      <w:r>
        <w:rPr>
          <w:rFonts w:ascii="Arial" w:hAnsi="Arial" w:eastAsia="Arial"/>
          <w:b w:val="0"/>
          <w:sz w:val="22"/>
        </w:rPr>
        <w:t>as we walk and we talk, time is meaningless to us,</w:t>
      </w:r>
    </w:p>
    <w:p>
      <w:r>
        <w:rPr>
          <w:rFonts w:ascii="Arial" w:hAnsi="Arial" w:eastAsia="Arial"/>
          <w:b w:val="0"/>
          <w:sz w:val="22"/>
        </w:rPr>
        <w:t>and time we pay it no mind,</w:t>
      </w:r>
    </w:p>
    <w:p>
      <w:r>
        <w:rPr>
          <w:rFonts w:ascii="Arial" w:hAnsi="Arial" w:eastAsia="Arial"/>
          <w:b w:val="0"/>
          <w:sz w:val="22"/>
        </w:rPr>
        <w:t>and as the sunlight sparkles off of the water,</w:t>
      </w:r>
    </w:p>
    <w:p>
      <w:r>
        <w:rPr>
          <w:rFonts w:ascii="Arial" w:hAnsi="Arial" w:eastAsia="Arial"/>
          <w:b w:val="0"/>
          <w:sz w:val="22"/>
        </w:rPr>
        <w:t>you hold my hand so gently, and so softly,</w:t>
      </w:r>
    </w:p>
    <w:p>
      <w:r>
        <w:rPr>
          <w:rFonts w:ascii="Arial" w:hAnsi="Arial" w:eastAsia="Arial"/>
          <w:b w:val="0"/>
          <w:sz w:val="22"/>
        </w:rPr>
        <w:t>oh, what sensations you rouse in me,</w:t>
      </w:r>
    </w:p>
    <w:p>
      <w:r>
        <w:rPr>
          <w:rFonts w:ascii="Arial" w:hAnsi="Arial" w:eastAsia="Arial"/>
          <w:b w:val="0"/>
          <w:sz w:val="22"/>
        </w:rPr>
        <w:t>what glorious sensation that light up my heart,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