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Abundant</w:t>
      </w:r>
    </w:p>
    <w:p/>
    <w:p>
      <w:r>
        <w:rPr>
          <w:rFonts w:ascii="Arial" w:hAnsi="Arial" w:eastAsia="Arial"/>
          <w:b w:val="0"/>
          <w:sz w:val="22"/>
        </w:rPr>
        <w:t>Society is abundant in all its forms of conformity.</w:t>
      </w:r>
    </w:p>
    <w:p>
      <w:r>
        <w:rPr>
          <w:rFonts w:ascii="Arial" w:hAnsi="Arial" w:eastAsia="Arial"/>
          <w:b w:val="0"/>
          <w:sz w:val="22"/>
        </w:rPr>
        <w:t>and society unhappily, is full of the willing and the weak,</w:t>
      </w:r>
    </w:p>
    <w:p>
      <w:r>
        <w:rPr>
          <w:rFonts w:ascii="Arial" w:hAnsi="Arial" w:eastAsia="Arial"/>
          <w:b w:val="0"/>
          <w:sz w:val="22"/>
        </w:rPr>
        <w:t>yes, countless sheep, being blindly lead,</w:t>
      </w:r>
    </w:p>
    <w:p>
      <w:r>
        <w:rPr>
          <w:rFonts w:ascii="Arial" w:hAnsi="Arial" w:eastAsia="Arial"/>
          <w:b w:val="0"/>
          <w:sz w:val="22"/>
        </w:rPr>
        <w:t>a society filled with so many people so easily fooled,</w:t>
      </w:r>
    </w:p>
    <w:p>
      <w:r>
        <w:rPr>
          <w:rFonts w:ascii="Arial" w:hAnsi="Arial" w:eastAsia="Arial"/>
          <w:b w:val="0"/>
          <w:sz w:val="22"/>
        </w:rPr>
        <w:t>a society that leads so many people,</w:t>
      </w:r>
    </w:p>
    <w:p>
      <w:r>
        <w:rPr>
          <w:rFonts w:ascii="Arial" w:hAnsi="Arial" w:eastAsia="Arial"/>
          <w:b w:val="0"/>
          <w:sz w:val="22"/>
        </w:rPr>
        <w:t>with blinkered thinking, into distress, a terrible thing,</w:t>
      </w:r>
    </w:p>
    <w:p>
      <w:r>
        <w:rPr>
          <w:rFonts w:ascii="Arial" w:hAnsi="Arial" w:eastAsia="Arial"/>
          <w:b w:val="0"/>
          <w:sz w:val="22"/>
        </w:rPr>
        <w:t>and the eradication of being able to think for yourself,</w:t>
      </w:r>
    </w:p>
    <w:p>
      <w:r>
        <w:rPr>
          <w:rFonts w:ascii="Arial" w:hAnsi="Arial" w:eastAsia="Arial"/>
          <w:b w:val="0"/>
          <w:sz w:val="22"/>
        </w:rPr>
        <w:t>without someone telling you what to think no less,</w:t>
      </w:r>
    </w:p>
    <w:p>
      <w:r>
        <w:rPr>
          <w:rFonts w:ascii="Arial" w:hAnsi="Arial" w:eastAsia="Arial"/>
          <w:b w:val="0"/>
          <w:sz w:val="22"/>
        </w:rPr>
        <w:t>but when will people see the reality,</w:t>
      </w:r>
    </w:p>
    <w:p>
      <w:r>
        <w:rPr>
          <w:rFonts w:ascii="Arial" w:hAnsi="Arial" w:eastAsia="Arial"/>
          <w:b w:val="0"/>
          <w:sz w:val="22"/>
        </w:rPr>
        <w:t>that humanity in its crushing conformity,</w:t>
      </w:r>
    </w:p>
    <w:p>
      <w:r>
        <w:rPr>
          <w:rFonts w:ascii="Arial" w:hAnsi="Arial" w:eastAsia="Arial"/>
          <w:b w:val="0"/>
          <w:sz w:val="22"/>
        </w:rPr>
        <w:t>does not advance society but slows it down,</w:t>
      </w:r>
    </w:p>
    <w:p>
      <w:r>
        <w:rPr>
          <w:rFonts w:ascii="Arial" w:hAnsi="Arial" w:eastAsia="Arial"/>
          <w:b w:val="0"/>
          <w:sz w:val="22"/>
        </w:rPr>
        <w:t>and the world’s problems, especially poverty,</w:t>
      </w:r>
    </w:p>
    <w:p>
      <w:r>
        <w:rPr>
          <w:rFonts w:ascii="Arial" w:hAnsi="Arial" w:eastAsia="Arial"/>
          <w:b w:val="0"/>
          <w:sz w:val="22"/>
        </w:rPr>
        <w:t>continue growing, leaving countless people in distress,</w:t>
      </w:r>
    </w:p>
    <w:p>
      <w:r>
        <w:rPr>
          <w:rFonts w:ascii="Arial" w:hAnsi="Arial" w:eastAsia="Arial"/>
          <w:b w:val="0"/>
          <w:sz w:val="22"/>
        </w:rPr>
        <w:t>oh, how terrible is the lack of individuality,</w:t>
      </w:r>
    </w:p>
    <w:p>
      <w:r>
        <w:rPr>
          <w:rFonts w:ascii="Arial" w:hAnsi="Arial" w:eastAsia="Arial"/>
          <w:b w:val="0"/>
          <w:sz w:val="22"/>
        </w:rPr>
        <w:t>and illogicality that makes the world suffer,</w:t>
      </w:r>
    </w:p>
    <w:p>
      <w:r>
        <w:rPr>
          <w:rFonts w:ascii="Arial" w:hAnsi="Arial" w:eastAsia="Arial"/>
          <w:b w:val="0"/>
          <w:sz w:val="22"/>
        </w:rPr>
        <w:t>such traumas and tragedies, more often than not,</w:t>
      </w:r>
    </w:p>
    <w:p>
      <w:r>
        <w:rPr>
          <w:rFonts w:ascii="Arial" w:hAnsi="Arial" w:eastAsia="Arial"/>
          <w:b w:val="0"/>
          <w:sz w:val="22"/>
        </w:rPr>
        <w:t>because of the lack of individuality, the lack of individuality,</w:t>
      </w:r>
    </w:p>
    <w:p>
      <w:r>
        <w:rPr>
          <w:rFonts w:ascii="Arial" w:hAnsi="Arial" w:eastAsia="Arial"/>
          <w:b w:val="0"/>
          <w:sz w:val="22"/>
        </w:rPr>
        <w:t>it is like putting a metaphorical bullet in your head,</w:t>
      </w:r>
    </w:p>
    <w:p>
      <w:r>
        <w:rPr>
          <w:rFonts w:ascii="Arial" w:hAnsi="Arial" w:eastAsia="Arial"/>
          <w:b w:val="0"/>
          <w:sz w:val="22"/>
        </w:rPr>
        <w:t>and inside ending up numb and dead, and like a robot, barely able to function, without someone programming you,</w:t>
      </w:r>
    </w:p>
    <w:p>
      <w:r>
        <w:rPr>
          <w:rFonts w:ascii="Arial" w:hAnsi="Arial" w:eastAsia="Arial"/>
          <w:b w:val="0"/>
          <w:sz w:val="22"/>
        </w:rPr>
        <w:t>and guiding you to do what they want you to do,</w:t>
      </w:r>
    </w:p>
    <w:p>
      <w:r>
        <w:rPr>
          <w:rFonts w:ascii="Arial" w:hAnsi="Arial" w:eastAsia="Arial"/>
          <w:b w:val="0"/>
          <w:sz w:val="22"/>
        </w:rPr>
        <w:t>yes, it is a mess society with little individuality,</w:t>
      </w:r>
    </w:p>
    <w:p>
      <w:r>
        <w:rPr>
          <w:rFonts w:ascii="Arial" w:hAnsi="Arial" w:eastAsia="Arial"/>
          <w:b w:val="0"/>
          <w:sz w:val="22"/>
        </w:rPr>
        <w:t>and it is not advancing anything in this world,</w:t>
      </w:r>
    </w:p>
    <w:p>
      <w:r>
        <w:rPr>
          <w:rFonts w:ascii="Arial" w:hAnsi="Arial" w:eastAsia="Arial"/>
          <w:b w:val="0"/>
          <w:sz w:val="22"/>
        </w:rPr>
        <w:t>yes, it is a world filled with zombies,</w:t>
      </w:r>
    </w:p>
    <w:p>
      <w:r>
        <w:rPr>
          <w:rFonts w:ascii="Arial" w:hAnsi="Arial" w:eastAsia="Arial"/>
          <w:b w:val="0"/>
          <w:sz w:val="22"/>
        </w:rPr>
        <w:t>who cannot barely think for themselves,</w:t>
      </w:r>
    </w:p>
    <w:p>
      <w:r>
        <w:rPr>
          <w:rFonts w:ascii="Arial" w:hAnsi="Arial" w:eastAsia="Arial"/>
          <w:b w:val="0"/>
          <w:sz w:val="22"/>
        </w:rPr>
        <w:t>a terrible shame, but who is to blame,</w:t>
      </w:r>
    </w:p>
    <w:p>
      <w:r>
        <w:rPr>
          <w:rFonts w:ascii="Arial" w:hAnsi="Arial" w:eastAsia="Arial"/>
          <w:b w:val="0"/>
          <w:sz w:val="22"/>
        </w:rPr>
        <w:t>the ignorant and the uneducated,</w:t>
      </w:r>
    </w:p>
    <w:p>
      <w:r>
        <w:rPr>
          <w:rFonts w:ascii="Arial" w:hAnsi="Arial" w:eastAsia="Arial"/>
          <w:b w:val="0"/>
          <w:sz w:val="22"/>
        </w:rPr>
        <w:t>the silver tongued, and the power fixated no less.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