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Abandoned by the wayside</w:t>
      </w:r>
    </w:p>
    <w:p/>
    <w:p>
      <w:r>
        <w:rPr>
          <w:rFonts w:ascii="Arial" w:hAnsi="Arial" w:eastAsia="Arial"/>
          <w:b w:val="0"/>
          <w:sz w:val="22"/>
        </w:rPr>
        <w:t>Abandoned by the wayside,</w:t>
      </w:r>
    </w:p>
    <w:p>
      <w:r>
        <w:rPr>
          <w:rFonts w:ascii="Arial" w:hAnsi="Arial" w:eastAsia="Arial"/>
          <w:b w:val="0"/>
          <w:sz w:val="22"/>
        </w:rPr>
        <w:t>in the despair of the time,</w:t>
      </w:r>
    </w:p>
    <w:p>
      <w:r>
        <w:rPr>
          <w:rFonts w:ascii="Arial" w:hAnsi="Arial" w:eastAsia="Arial"/>
          <w:b w:val="0"/>
          <w:sz w:val="22"/>
        </w:rPr>
        <w:t>a chevy sixty-nine.</w:t>
      </w:r>
    </w:p>
    <w:p>
      <w:r>
        <w:rPr>
          <w:rFonts w:ascii="Arial" w:hAnsi="Arial" w:eastAsia="Arial"/>
          <w:b w:val="0"/>
          <w:sz w:val="22"/>
        </w:rPr>
        <w:t>Abandoned by the wayside,</w:t>
      </w:r>
    </w:p>
    <w:p>
      <w:r>
        <w:rPr>
          <w:rFonts w:ascii="Arial" w:hAnsi="Arial" w:eastAsia="Arial"/>
          <w:b w:val="0"/>
          <w:sz w:val="22"/>
        </w:rPr>
        <w:t>with bullet holes in its sides,</w:t>
      </w:r>
    </w:p>
    <w:p>
      <w:r>
        <w:rPr>
          <w:rFonts w:ascii="Arial" w:hAnsi="Arial" w:eastAsia="Arial"/>
          <w:b w:val="0"/>
          <w:sz w:val="22"/>
        </w:rPr>
        <w:t>and blood stains upon its seats,</w:t>
      </w:r>
    </w:p>
    <w:p>
      <w:r>
        <w:rPr>
          <w:rFonts w:ascii="Arial" w:hAnsi="Arial" w:eastAsia="Arial"/>
          <w:b w:val="0"/>
          <w:sz w:val="22"/>
        </w:rPr>
        <w:t>and a few dollar bills,</w:t>
      </w:r>
    </w:p>
    <w:p>
      <w:r>
        <w:rPr>
          <w:rFonts w:ascii="Arial" w:hAnsi="Arial" w:eastAsia="Arial"/>
          <w:b w:val="0"/>
          <w:sz w:val="22"/>
        </w:rPr>
        <w:t>scattered here and there,</w:t>
      </w:r>
    </w:p>
    <w:p>
      <w:r>
        <w:rPr>
          <w:rFonts w:ascii="Arial" w:hAnsi="Arial" w:eastAsia="Arial"/>
          <w:b w:val="0"/>
          <w:sz w:val="22"/>
        </w:rPr>
        <w:t>a chevy sixty-nine,</w:t>
      </w:r>
    </w:p>
    <w:p>
      <w:r>
        <w:rPr>
          <w:rFonts w:ascii="Arial" w:hAnsi="Arial" w:eastAsia="Arial"/>
          <w:b w:val="0"/>
          <w:sz w:val="22"/>
        </w:rPr>
        <w:t>with a shattered windscreen,</w:t>
      </w:r>
    </w:p>
    <w:p>
      <w:r>
        <w:rPr>
          <w:rFonts w:ascii="Arial" w:hAnsi="Arial" w:eastAsia="Arial"/>
          <w:b w:val="0"/>
          <w:sz w:val="22"/>
        </w:rPr>
        <w:t>and an empty briefcase,</w:t>
      </w:r>
    </w:p>
    <w:p>
      <w:r>
        <w:rPr>
          <w:rFonts w:ascii="Arial" w:hAnsi="Arial" w:eastAsia="Arial"/>
          <w:b w:val="0"/>
          <w:sz w:val="22"/>
        </w:rPr>
        <w:t>and bits of brains inside.</w:t>
      </w:r>
    </w:p>
    <w:p>
      <w:r>
        <w:rPr>
          <w:rFonts w:ascii="Arial" w:hAnsi="Arial" w:eastAsia="Arial"/>
          <w:b w:val="0"/>
          <w:sz w:val="22"/>
        </w:rPr>
        <w:t>Yes, a mess,</w:t>
      </w:r>
    </w:p>
    <w:p>
      <w:r>
        <w:rPr>
          <w:rFonts w:ascii="Arial" w:hAnsi="Arial" w:eastAsia="Arial"/>
          <w:b w:val="0"/>
          <w:sz w:val="22"/>
        </w:rPr>
        <w:t>but got a lotta miles on the clock,</w:t>
      </w:r>
    </w:p>
    <w:p>
      <w:r>
        <w:rPr>
          <w:rFonts w:ascii="Arial" w:hAnsi="Arial" w:eastAsia="Arial"/>
          <w:b w:val="0"/>
          <w:sz w:val="22"/>
        </w:rPr>
        <w:t>a chevy sixty-nine.</w:t>
      </w:r>
    </w:p>
    <w:p>
      <w:r>
        <w:rPr>
          <w:rFonts w:ascii="Arial" w:hAnsi="Arial" w:eastAsia="Arial"/>
          <w:b w:val="0"/>
          <w:sz w:val="22"/>
        </w:rPr>
        <w:t>Abandoned by the wayside,</w:t>
      </w:r>
    </w:p>
    <w:p>
      <w:r>
        <w:rPr>
          <w:rFonts w:ascii="Arial" w:hAnsi="Arial" w:eastAsia="Arial"/>
          <w:b w:val="0"/>
          <w:sz w:val="22"/>
        </w:rPr>
        <w:t>in the despair of the time.</w:t>
      </w:r>
    </w:p>
    <w:p>
      <w:r>
        <w:rPr>
          <w:rFonts w:ascii="Arial" w:hAnsi="Arial" w:eastAsia="Arial"/>
          <w:b w:val="0"/>
          <w:sz w:val="22"/>
        </w:rPr>
        <w:t>Abandoned in the middle of nowhere.</w:t>
      </w:r>
    </w:p>
    <w:p>
      <w:r>
        <w:rPr>
          <w:rFonts w:ascii="Arial" w:hAnsi="Arial" w:eastAsia="Arial"/>
          <w:b w:val="0"/>
          <w:sz w:val="22"/>
        </w:rPr>
        <w:t>People being shot,</w:t>
      </w:r>
    </w:p>
    <w:p>
      <w:r>
        <w:rPr>
          <w:rFonts w:ascii="Arial" w:hAnsi="Arial" w:eastAsia="Arial"/>
          <w:b w:val="0"/>
          <w:sz w:val="22"/>
        </w:rPr>
        <w:t>but for what.</w:t>
      </w:r>
    </w:p>
    <w:p>
      <w:r>
        <w:rPr>
          <w:rFonts w:ascii="Arial" w:hAnsi="Arial" w:eastAsia="Arial"/>
          <w:b w:val="0"/>
          <w:sz w:val="22"/>
        </w:rPr>
        <w:t>People fleeing for their lives.</w:t>
      </w:r>
    </w:p>
    <w:p>
      <w:r>
        <w:rPr>
          <w:rFonts w:ascii="Arial" w:hAnsi="Arial" w:eastAsia="Arial"/>
          <w:b w:val="0"/>
          <w:sz w:val="22"/>
        </w:rPr>
        <w:t>Yes, a chevy sixty-nine.</w:t>
      </w:r>
    </w:p>
    <w:p>
      <w:r>
        <w:rPr>
          <w:rFonts w:ascii="Arial" w:hAnsi="Arial" w:eastAsia="Arial"/>
          <w:b w:val="0"/>
          <w:sz w:val="22"/>
        </w:rPr>
        <w:t>Abandoned by the wayside,</w:t>
      </w:r>
    </w:p>
    <w:p>
      <w:r>
        <w:rPr>
          <w:rFonts w:ascii="Arial" w:hAnsi="Arial" w:eastAsia="Arial"/>
          <w:b w:val="0"/>
          <w:sz w:val="22"/>
        </w:rPr>
        <w:t>in the despair of the time,</w:t>
      </w:r>
    </w:p>
    <w:p>
      <w:r>
        <w:rPr>
          <w:rFonts w:ascii="Arial" w:hAnsi="Arial" w:eastAsia="Arial"/>
          <w:b w:val="0"/>
          <w:sz w:val="22"/>
        </w:rPr>
        <w:t>a chevy,</w:t>
      </w:r>
    </w:p>
    <w:p>
      <w:r>
        <w:rPr>
          <w:rFonts w:ascii="Arial" w:hAnsi="Arial" w:eastAsia="Arial"/>
          <w:b w:val="0"/>
          <w:sz w:val="22"/>
        </w:rPr>
        <w:t>a bloody chevy sixty-nine.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