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walk to the bees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walk to the bees.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walk through the fields to the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walk to the bees, walking to the bee’s nest in the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summer across the fields of grass,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gentle walk with the dog,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encourage the bees to make honey for my tea.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Across the fields with the dog walking expectantly,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am I to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will the bees be busy or will they be on holiday,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shall see, for what a busy life it is to be a bee,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in the summer they are as busy as a bee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I do hope there is honey for my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