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walk in the clouds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walk in the clouds upon the mountaintops.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walk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down at the valleys below never to be forgot.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beautiful view that lifts your heart as high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thou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glorious fields below,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water paddies and the buffalo's,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green fields of the slopes at the bottom,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mountain as we stand at the 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grand the life below,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such beauty and tranquillity as people stand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paddy fields hard at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plough and sow,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clear the view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smiles we have at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smiles of the view that takes our breath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stand in the mountain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oh, what smiles there are to be found,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as we stand at the mountain 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just peace and quiet and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inspires the mind and fires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look at the green fields,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blue sky and the clouds hanging 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hanging lower than we are but gentle in their forms,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bathe in the sun upon the mountain top at the dawn,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natures finery,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majesty of the mountain we 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revel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survey the glorious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glorious beauty of the majestical land.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