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 vacant heart</w:t>
      </w:r>
    </w:p>
    <w:p/>
    <w:p>
      <w:r>
        <w:rPr>
          <w:rFonts w:ascii="Arial" w:hAnsi="Arial" w:eastAsia="Arial"/>
          <w:b w:val="0"/>
          <w:sz w:val="22"/>
        </w:rPr>
        <w:t>A vacant heart,</w:t>
      </w:r>
    </w:p>
    <w:p>
      <w:r>
        <w:rPr>
          <w:rFonts w:ascii="Arial" w:hAnsi="Arial" w:eastAsia="Arial"/>
          <w:b w:val="0"/>
          <w:sz w:val="22"/>
        </w:rPr>
        <w:t>a departed love,</w:t>
      </w:r>
    </w:p>
    <w:p>
      <w:r>
        <w:rPr>
          <w:rFonts w:ascii="Arial" w:hAnsi="Arial" w:eastAsia="Arial"/>
          <w:b w:val="0"/>
          <w:sz w:val="22"/>
        </w:rPr>
        <w:t>a shattered mind,</w:t>
      </w:r>
    </w:p>
    <w:p>
      <w:r>
        <w:rPr>
          <w:rFonts w:ascii="Arial" w:hAnsi="Arial" w:eastAsia="Arial"/>
          <w:b w:val="0"/>
          <w:sz w:val="22"/>
        </w:rPr>
        <w:t>a broken life,</w:t>
      </w:r>
    </w:p>
    <w:p>
      <w:r>
        <w:rPr>
          <w:rFonts w:ascii="Arial" w:hAnsi="Arial" w:eastAsia="Arial"/>
          <w:b w:val="0"/>
          <w:sz w:val="22"/>
        </w:rPr>
        <w:t>a woman crucified,</w:t>
      </w:r>
    </w:p>
    <w:p>
      <w:r>
        <w:rPr>
          <w:rFonts w:ascii="Arial" w:hAnsi="Arial" w:eastAsia="Arial"/>
          <w:b w:val="0"/>
          <w:sz w:val="22"/>
        </w:rPr>
        <w:t>and suffering inside,</w:t>
      </w:r>
    </w:p>
    <w:p>
      <w:r>
        <w:rPr>
          <w:rFonts w:ascii="Arial" w:hAnsi="Arial" w:eastAsia="Arial"/>
          <w:b w:val="0"/>
          <w:sz w:val="22"/>
        </w:rPr>
        <w:t>because of the insensitivities of the male kind,</w:t>
      </w:r>
    </w:p>
    <w:p>
      <w:r>
        <w:rPr>
          <w:rFonts w:ascii="Arial" w:hAnsi="Arial" w:eastAsia="Arial"/>
          <w:b w:val="0"/>
          <w:sz w:val="22"/>
        </w:rPr>
        <w:t>and oh, how she cries,</w:t>
      </w:r>
    </w:p>
    <w:p>
      <w:r>
        <w:rPr>
          <w:rFonts w:ascii="Arial" w:hAnsi="Arial" w:eastAsia="Arial"/>
          <w:b w:val="0"/>
          <w:sz w:val="22"/>
        </w:rPr>
        <w:t>how she cries at home,</w:t>
      </w:r>
    </w:p>
    <w:p>
      <w:r>
        <w:rPr>
          <w:rFonts w:ascii="Arial" w:hAnsi="Arial" w:eastAsia="Arial"/>
          <w:b w:val="0"/>
          <w:sz w:val="22"/>
        </w:rPr>
        <w:t>and upon her friend’s shoulders,</w:t>
      </w:r>
    </w:p>
    <w:p>
      <w:r>
        <w:rPr>
          <w:rFonts w:ascii="Arial" w:hAnsi="Arial" w:eastAsia="Arial"/>
          <w:b w:val="0"/>
          <w:sz w:val="22"/>
        </w:rPr>
        <w:t>and in bars and in clubs and wherever she roams,</w:t>
      </w:r>
    </w:p>
    <w:p>
      <w:r>
        <w:rPr>
          <w:rFonts w:ascii="Arial" w:hAnsi="Arial" w:eastAsia="Arial"/>
          <w:b w:val="0"/>
          <w:sz w:val="22"/>
        </w:rPr>
        <w:t>and how she with alcohol tries to forget,</w:t>
      </w:r>
    </w:p>
    <w:p>
      <w:r>
        <w:rPr>
          <w:rFonts w:ascii="Arial" w:hAnsi="Arial" w:eastAsia="Arial"/>
          <w:b w:val="0"/>
          <w:sz w:val="22"/>
        </w:rPr>
        <w:t>but it never goes from her mind,</w:t>
      </w:r>
    </w:p>
    <w:p>
      <w:r>
        <w:rPr>
          <w:rFonts w:ascii="Arial" w:hAnsi="Arial" w:eastAsia="Arial"/>
          <w:b w:val="0"/>
          <w:sz w:val="22"/>
        </w:rPr>
        <w:t>and she continually commits emotional suicide,</w:t>
      </w:r>
    </w:p>
    <w:p>
      <w:r>
        <w:rPr>
          <w:rFonts w:ascii="Arial" w:hAnsi="Arial" w:eastAsia="Arial"/>
          <w:b w:val="0"/>
          <w:sz w:val="22"/>
        </w:rPr>
        <w:t>and she is mistrusting,</w:t>
      </w:r>
    </w:p>
    <w:p>
      <w:r>
        <w:rPr>
          <w:rFonts w:ascii="Arial" w:hAnsi="Arial" w:eastAsia="Arial"/>
          <w:b w:val="0"/>
          <w:sz w:val="22"/>
        </w:rPr>
        <w:t>and malcontented and bitter inside,</w:t>
      </w:r>
    </w:p>
    <w:p>
      <w:r>
        <w:rPr>
          <w:rFonts w:ascii="Arial" w:hAnsi="Arial" w:eastAsia="Arial"/>
          <w:b w:val="0"/>
          <w:sz w:val="22"/>
        </w:rPr>
        <w:t>because of Ill meaning men,</w:t>
      </w:r>
    </w:p>
    <w:p>
      <w:r>
        <w:rPr>
          <w:rFonts w:ascii="Arial" w:hAnsi="Arial" w:eastAsia="Arial"/>
          <w:b w:val="0"/>
          <w:sz w:val="22"/>
        </w:rPr>
        <w:t>have savaged her heart,</w:t>
      </w:r>
    </w:p>
    <w:p>
      <w:r>
        <w:rPr>
          <w:rFonts w:ascii="Arial" w:hAnsi="Arial" w:eastAsia="Arial"/>
          <w:b w:val="0"/>
          <w:sz w:val="22"/>
        </w:rPr>
        <w:t>so viciously inside,</w:t>
      </w:r>
    </w:p>
    <w:p>
      <w:r>
        <w:rPr>
          <w:rFonts w:ascii="Arial" w:hAnsi="Arial" w:eastAsia="Arial"/>
          <w:b w:val="0"/>
          <w:sz w:val="22"/>
        </w:rPr>
        <w:t>and destroyed her life so many times,</w:t>
      </w:r>
    </w:p>
    <w:p>
      <w:r>
        <w:rPr>
          <w:rFonts w:ascii="Arial" w:hAnsi="Arial" w:eastAsia="Arial"/>
          <w:b w:val="0"/>
          <w:sz w:val="22"/>
        </w:rPr>
        <w:t>oh, the misery of love,</w:t>
      </w:r>
    </w:p>
    <w:p>
      <w:r>
        <w:rPr>
          <w:rFonts w:ascii="Arial" w:hAnsi="Arial" w:eastAsia="Arial"/>
          <w:b w:val="0"/>
          <w:sz w:val="22"/>
        </w:rPr>
        <w:t>and broken romances and lies,</w:t>
      </w:r>
    </w:p>
    <w:p>
      <w:r>
        <w:rPr>
          <w:rFonts w:ascii="Arial" w:hAnsi="Arial" w:eastAsia="Arial"/>
          <w:b w:val="0"/>
          <w:sz w:val="22"/>
        </w:rPr>
        <w:t>and she truly has had enough,</w:t>
      </w:r>
    </w:p>
    <w:p>
      <w:r>
        <w:rPr>
          <w:rFonts w:ascii="Arial" w:hAnsi="Arial" w:eastAsia="Arial"/>
          <w:b w:val="0"/>
          <w:sz w:val="22"/>
        </w:rPr>
        <w:t>so, no, no more,</w:t>
      </w:r>
    </w:p>
    <w:p>
      <w:r>
        <w:rPr>
          <w:rFonts w:ascii="Arial" w:hAnsi="Arial" w:eastAsia="Arial"/>
          <w:b w:val="0"/>
          <w:sz w:val="22"/>
        </w:rPr>
        <w:t>no, more she screams into the pitch-black night,</w:t>
      </w:r>
    </w:p>
    <w:p>
      <w:r>
        <w:rPr>
          <w:rFonts w:ascii="Arial" w:hAnsi="Arial" w:eastAsia="Arial"/>
          <w:b w:val="0"/>
          <w:sz w:val="22"/>
        </w:rPr>
        <w:t>and oh, how she cries,</w:t>
      </w:r>
    </w:p>
    <w:p>
      <w:r>
        <w:rPr>
          <w:rFonts w:ascii="Arial" w:hAnsi="Arial" w:eastAsia="Arial"/>
          <w:b w:val="0"/>
          <w:sz w:val="22"/>
        </w:rPr>
        <w:t>oh, how she cries,</w:t>
      </w:r>
    </w:p>
    <w:p>
      <w:r>
        <w:rPr>
          <w:rFonts w:ascii="Arial" w:hAnsi="Arial" w:eastAsia="Arial"/>
          <w:b w:val="0"/>
          <w:sz w:val="22"/>
        </w:rPr>
        <w:t>and how she wishes the bastards would die.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