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sunny day</w:t>
      </w:r>
    </w:p>
    <w:p/>
    <w:p>
      <w:r>
        <w:rPr>
          <w:rFonts w:ascii="Arial" w:hAnsi="Arial" w:eastAsia="Arial"/>
          <w:b w:val="0"/>
          <w:sz w:val="22"/>
        </w:rPr>
        <w:t>A sunny day,</w:t>
      </w:r>
    </w:p>
    <w:p>
      <w:r>
        <w:rPr>
          <w:rFonts w:ascii="Arial" w:hAnsi="Arial" w:eastAsia="Arial"/>
          <w:b w:val="0"/>
          <w:sz w:val="22"/>
        </w:rPr>
        <w:t>as the wind it blows through the trees,</w:t>
      </w:r>
    </w:p>
    <w:p>
      <w:r>
        <w:rPr>
          <w:rFonts w:ascii="Arial" w:hAnsi="Arial" w:eastAsia="Arial"/>
          <w:b w:val="0"/>
          <w:sz w:val="22"/>
        </w:rPr>
        <w:t>and oh, what a glorious breeze,</w:t>
      </w:r>
    </w:p>
    <w:p>
      <w:r>
        <w:rPr>
          <w:rFonts w:ascii="Arial" w:hAnsi="Arial" w:eastAsia="Arial"/>
          <w:b w:val="0"/>
          <w:sz w:val="22"/>
        </w:rPr>
        <w:t>and what a beautiful field,</w:t>
      </w:r>
    </w:p>
    <w:p>
      <w:r>
        <w:rPr>
          <w:rFonts w:ascii="Arial" w:hAnsi="Arial" w:eastAsia="Arial"/>
          <w:b w:val="0"/>
          <w:sz w:val="22"/>
        </w:rPr>
        <w:t>and how majestic natures glories before me are,</w:t>
      </w:r>
    </w:p>
    <w:p>
      <w:r>
        <w:rPr>
          <w:rFonts w:ascii="Arial" w:hAnsi="Arial" w:eastAsia="Arial"/>
          <w:b w:val="0"/>
          <w:sz w:val="22"/>
        </w:rPr>
        <w:t>so grandly revealed,</w:t>
      </w:r>
    </w:p>
    <w:p>
      <w:r>
        <w:rPr>
          <w:rFonts w:ascii="Arial" w:hAnsi="Arial" w:eastAsia="Arial"/>
          <w:b w:val="0"/>
          <w:sz w:val="22"/>
        </w:rPr>
        <w:t>and here I am, healed,</w:t>
      </w:r>
    </w:p>
    <w:p>
      <w:r>
        <w:rPr>
          <w:rFonts w:ascii="Arial" w:hAnsi="Arial" w:eastAsia="Arial"/>
          <w:b w:val="0"/>
          <w:sz w:val="22"/>
        </w:rPr>
        <w:t>here I am healed,</w:t>
      </w:r>
    </w:p>
    <w:p>
      <w:r>
        <w:rPr>
          <w:rFonts w:ascii="Arial" w:hAnsi="Arial" w:eastAsia="Arial"/>
          <w:b w:val="0"/>
          <w:sz w:val="22"/>
        </w:rPr>
        <w:t>healed from the stress of modern life,</w:t>
      </w:r>
    </w:p>
    <w:p>
      <w:r>
        <w:rPr>
          <w:rFonts w:ascii="Arial" w:hAnsi="Arial" w:eastAsia="Arial"/>
          <w:b w:val="0"/>
          <w:sz w:val="22"/>
        </w:rPr>
        <w:t>that causes such havoc with my life,</w:t>
      </w:r>
    </w:p>
    <w:p>
      <w:r>
        <w:rPr>
          <w:rFonts w:ascii="Arial" w:hAnsi="Arial" w:eastAsia="Arial"/>
          <w:b w:val="0"/>
          <w:sz w:val="22"/>
        </w:rPr>
        <w:t>and my mind,</w:t>
      </w:r>
    </w:p>
    <w:p>
      <w:r>
        <w:rPr>
          <w:rFonts w:ascii="Arial" w:hAnsi="Arial" w:eastAsia="Arial"/>
          <w:b w:val="0"/>
          <w:sz w:val="22"/>
        </w:rPr>
        <w:t>but when I walk through the fields,</w:t>
      </w:r>
    </w:p>
    <w:p>
      <w:r>
        <w:rPr>
          <w:rFonts w:ascii="Arial" w:hAnsi="Arial" w:eastAsia="Arial"/>
          <w:b w:val="0"/>
          <w:sz w:val="22"/>
        </w:rPr>
        <w:t>how glad I am to sit amongst the finery of nature,</w:t>
      </w:r>
    </w:p>
    <w:p>
      <w:r>
        <w:rPr>
          <w:rFonts w:ascii="Arial" w:hAnsi="Arial" w:eastAsia="Arial"/>
          <w:b w:val="0"/>
          <w:sz w:val="22"/>
        </w:rPr>
        <w:t>that fulfils my every aesthetic wish,</w:t>
      </w:r>
    </w:p>
    <w:p>
      <w:r>
        <w:rPr>
          <w:rFonts w:ascii="Arial" w:hAnsi="Arial" w:eastAsia="Arial"/>
          <w:b w:val="0"/>
          <w:sz w:val="22"/>
        </w:rPr>
        <w:t>and how quickly in such a place my mind it comes to rest,</w:t>
      </w:r>
    </w:p>
    <w:p>
      <w:r>
        <w:rPr>
          <w:rFonts w:ascii="Arial" w:hAnsi="Arial" w:eastAsia="Arial"/>
          <w:b w:val="0"/>
          <w:sz w:val="22"/>
        </w:rPr>
        <w:t>and how greatly this stillness it pleases me,</w:t>
      </w:r>
    </w:p>
    <w:p>
      <w:r>
        <w:rPr>
          <w:rFonts w:ascii="Arial" w:hAnsi="Arial" w:eastAsia="Arial"/>
          <w:b w:val="0"/>
          <w:sz w:val="22"/>
        </w:rPr>
        <w:t>and how it touches me like a kiss,</w:t>
      </w:r>
    </w:p>
    <w:p>
      <w:r>
        <w:rPr>
          <w:rFonts w:ascii="Arial" w:hAnsi="Arial" w:eastAsia="Arial"/>
          <w:b w:val="0"/>
          <w:sz w:val="22"/>
        </w:rPr>
        <w:t>a kiss upon the lips,</w:t>
      </w:r>
    </w:p>
    <w:p>
      <w:r>
        <w:rPr>
          <w:rFonts w:ascii="Arial" w:hAnsi="Arial" w:eastAsia="Arial"/>
          <w:b w:val="0"/>
          <w:sz w:val="22"/>
        </w:rPr>
        <w:t>but time sadly, how rapidly it slips,</w:t>
      </w:r>
    </w:p>
    <w:p>
      <w:r>
        <w:rPr>
          <w:rFonts w:ascii="Arial" w:hAnsi="Arial" w:eastAsia="Arial"/>
          <w:b w:val="0"/>
          <w:sz w:val="22"/>
        </w:rPr>
        <w:t>how despicably rapidly it slips,</w:t>
      </w:r>
    </w:p>
    <w:p>
      <w:r>
        <w:rPr>
          <w:rFonts w:ascii="Arial" w:hAnsi="Arial" w:eastAsia="Arial"/>
          <w:b w:val="0"/>
          <w:sz w:val="22"/>
        </w:rPr>
        <w:t>but on a sunny day,</w:t>
      </w:r>
    </w:p>
    <w:p>
      <w:r>
        <w:rPr>
          <w:rFonts w:ascii="Arial" w:hAnsi="Arial" w:eastAsia="Arial"/>
          <w:b w:val="0"/>
          <w:sz w:val="22"/>
        </w:rPr>
        <w:t>I will outdoors happily sit, and sit, and sit,</w:t>
      </w:r>
    </w:p>
    <w:p>
      <w:r>
        <w:rPr>
          <w:rFonts w:ascii="Arial" w:hAnsi="Arial" w:eastAsia="Arial"/>
          <w:b w:val="0"/>
          <w:sz w:val="22"/>
        </w:rPr>
        <w:t>and I will no matter what make the most of it,</w:t>
      </w:r>
    </w:p>
    <w:p>
      <w:r>
        <w:rPr>
          <w:rFonts w:ascii="Arial" w:hAnsi="Arial" w:eastAsia="Arial"/>
          <w:b w:val="0"/>
          <w:sz w:val="22"/>
        </w:rPr>
        <w:t>and it is for all I wish,</w:t>
      </w:r>
    </w:p>
    <w:p>
      <w:r>
        <w:rPr>
          <w:rFonts w:ascii="Arial" w:hAnsi="Arial" w:eastAsia="Arial"/>
          <w:b w:val="0"/>
          <w:sz w:val="22"/>
        </w:rPr>
        <w:t>peace, and the calmness and the quiet of nature,</w:t>
      </w:r>
    </w:p>
    <w:p>
      <w:r>
        <w:rPr>
          <w:rFonts w:ascii="Arial" w:hAnsi="Arial" w:eastAsia="Arial"/>
          <w:b w:val="0"/>
          <w:sz w:val="22"/>
        </w:rPr>
        <w:t>of which I savour and revel in every little bit,</w:t>
      </w:r>
    </w:p>
    <w:p>
      <w:r>
        <w:rPr>
          <w:rFonts w:ascii="Arial" w:hAnsi="Arial" w:eastAsia="Arial"/>
          <w:b w:val="0"/>
          <w:sz w:val="22"/>
        </w:rPr>
        <w:t>and oh, how glorious it is,</w:t>
      </w:r>
    </w:p>
    <w:p>
      <w:r>
        <w:rPr>
          <w:rFonts w:ascii="Arial" w:hAnsi="Arial" w:eastAsia="Arial"/>
          <w:b w:val="0"/>
          <w:sz w:val="22"/>
        </w:rPr>
        <w:t>how glorious it is.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