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steady heart</w:t>
      </w:r>
    </w:p>
    <w:p/>
    <w:p>
      <w:r>
        <w:rPr>
          <w:rFonts w:ascii="Arial" w:hAnsi="Arial" w:eastAsia="Arial"/>
          <w:b w:val="0"/>
          <w:sz w:val="22"/>
        </w:rPr>
        <w:t>A steady heart,</w:t>
      </w:r>
    </w:p>
    <w:p>
      <w:r>
        <w:rPr>
          <w:rFonts w:ascii="Arial" w:hAnsi="Arial" w:eastAsia="Arial"/>
          <w:b w:val="0"/>
          <w:sz w:val="22"/>
        </w:rPr>
        <w:t>a steady mind,</w:t>
      </w:r>
    </w:p>
    <w:p>
      <w:r>
        <w:rPr>
          <w:rFonts w:ascii="Arial" w:hAnsi="Arial" w:eastAsia="Arial"/>
          <w:b w:val="0"/>
          <w:sz w:val="22"/>
        </w:rPr>
        <w:t>an eye on the time,</w:t>
      </w:r>
    </w:p>
    <w:p>
      <w:r>
        <w:rPr>
          <w:rFonts w:ascii="Arial" w:hAnsi="Arial" w:eastAsia="Arial"/>
          <w:b w:val="0"/>
          <w:sz w:val="22"/>
        </w:rPr>
        <w:t>a sunset glow in the sky,</w:t>
      </w:r>
    </w:p>
    <w:p>
      <w:r>
        <w:rPr>
          <w:rFonts w:ascii="Arial" w:hAnsi="Arial" w:eastAsia="Arial"/>
          <w:b w:val="0"/>
          <w:sz w:val="22"/>
        </w:rPr>
        <w:t>with a sigh,</w:t>
      </w:r>
    </w:p>
    <w:p>
      <w:r>
        <w:rPr>
          <w:rFonts w:ascii="Arial" w:hAnsi="Arial" w:eastAsia="Arial"/>
          <w:b w:val="0"/>
          <w:sz w:val="22"/>
        </w:rPr>
        <w:t>as wispy clouds pass on by,</w:t>
      </w:r>
    </w:p>
    <w:p>
      <w:r>
        <w:rPr>
          <w:rFonts w:ascii="Arial" w:hAnsi="Arial" w:eastAsia="Arial"/>
          <w:b w:val="0"/>
          <w:sz w:val="22"/>
        </w:rPr>
        <w:t>and the sun it lights my face as I smile,</w:t>
      </w:r>
    </w:p>
    <w:p>
      <w:r>
        <w:rPr>
          <w:rFonts w:ascii="Arial" w:hAnsi="Arial" w:eastAsia="Arial"/>
          <w:b w:val="0"/>
          <w:sz w:val="22"/>
        </w:rPr>
        <w:t>and I blink,</w:t>
      </w:r>
    </w:p>
    <w:p>
      <w:r>
        <w:rPr>
          <w:rFonts w:ascii="Arial" w:hAnsi="Arial" w:eastAsia="Arial"/>
          <w:b w:val="0"/>
          <w:sz w:val="22"/>
        </w:rPr>
        <w:t>arising at the dawn,</w:t>
      </w:r>
    </w:p>
    <w:p>
      <w:r>
        <w:rPr>
          <w:rFonts w:ascii="Arial" w:hAnsi="Arial" w:eastAsia="Arial"/>
          <w:b w:val="0"/>
          <w:sz w:val="22"/>
        </w:rPr>
        <w:t>rejuvenated by the night,</w:t>
      </w:r>
    </w:p>
    <w:p>
      <w:r>
        <w:rPr>
          <w:rFonts w:ascii="Arial" w:hAnsi="Arial" w:eastAsia="Arial"/>
          <w:b w:val="0"/>
          <w:sz w:val="22"/>
        </w:rPr>
        <w:t>and I rub the sleep dust from my eyes,</w:t>
      </w:r>
    </w:p>
    <w:p>
      <w:r>
        <w:rPr>
          <w:rFonts w:ascii="Arial" w:hAnsi="Arial" w:eastAsia="Arial"/>
          <w:b w:val="0"/>
          <w:sz w:val="22"/>
        </w:rPr>
        <w:t>and I wake filled with the wonder of a new day,</w:t>
      </w:r>
    </w:p>
    <w:p>
      <w:r>
        <w:rPr>
          <w:rFonts w:ascii="Arial" w:hAnsi="Arial" w:eastAsia="Arial"/>
          <w:b w:val="0"/>
          <w:sz w:val="22"/>
        </w:rPr>
        <w:t>and its surprise,</w:t>
      </w:r>
    </w:p>
    <w:p>
      <w:r>
        <w:rPr>
          <w:rFonts w:ascii="Arial" w:hAnsi="Arial" w:eastAsia="Arial"/>
          <w:b w:val="0"/>
          <w:sz w:val="22"/>
        </w:rPr>
        <w:t>and how calm the sunlight in the morning makes me feel,</w:t>
      </w:r>
    </w:p>
    <w:p>
      <w:r>
        <w:rPr>
          <w:rFonts w:ascii="Arial" w:hAnsi="Arial" w:eastAsia="Arial"/>
          <w:b w:val="0"/>
          <w:sz w:val="22"/>
        </w:rPr>
        <w:t>as I smell the roses in the vase,</w:t>
      </w:r>
    </w:p>
    <w:p>
      <w:r>
        <w:rPr>
          <w:rFonts w:ascii="Arial" w:hAnsi="Arial" w:eastAsia="Arial"/>
          <w:b w:val="0"/>
          <w:sz w:val="22"/>
        </w:rPr>
        <w:t>and I gaze at the cobwebs,</w:t>
      </w:r>
    </w:p>
    <w:p>
      <w:r>
        <w:rPr>
          <w:rFonts w:ascii="Arial" w:hAnsi="Arial" w:eastAsia="Arial"/>
          <w:b w:val="0"/>
          <w:sz w:val="22"/>
        </w:rPr>
        <w:t>and their intricacies upon the windowsill,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my heart how it warms at the thrill,</w:t>
      </w:r>
    </w:p>
    <w:p>
      <w:r>
        <w:rPr>
          <w:rFonts w:ascii="Arial" w:hAnsi="Arial" w:eastAsia="Arial"/>
          <w:b w:val="0"/>
          <w:sz w:val="22"/>
        </w:rPr>
        <w:t>the thrill of new possibilities,</w:t>
      </w:r>
    </w:p>
    <w:p>
      <w:r>
        <w:rPr>
          <w:rFonts w:ascii="Arial" w:hAnsi="Arial" w:eastAsia="Arial"/>
          <w:b w:val="0"/>
          <w:sz w:val="22"/>
        </w:rPr>
        <w:t>and the new chances that may come my way,</w:t>
      </w:r>
    </w:p>
    <w:p>
      <w:r>
        <w:rPr>
          <w:rFonts w:ascii="Arial" w:hAnsi="Arial" w:eastAsia="Arial"/>
          <w:b w:val="0"/>
          <w:sz w:val="22"/>
        </w:rPr>
        <w:t>and whatever the day holds,</w:t>
      </w:r>
    </w:p>
    <w:p>
      <w:r>
        <w:rPr>
          <w:rFonts w:ascii="Arial" w:hAnsi="Arial" w:eastAsia="Arial"/>
          <w:b w:val="0"/>
          <w:sz w:val="22"/>
        </w:rPr>
        <w:t>I will enjoy it in nature,</w:t>
      </w:r>
    </w:p>
    <w:p>
      <w:r>
        <w:rPr>
          <w:rFonts w:ascii="Arial" w:hAnsi="Arial" w:eastAsia="Arial"/>
          <w:b w:val="0"/>
          <w:sz w:val="22"/>
        </w:rPr>
        <w:t>where there is time out from modern life,</w:t>
      </w:r>
    </w:p>
    <w:p>
      <w:r>
        <w:rPr>
          <w:rFonts w:ascii="Arial" w:hAnsi="Arial" w:eastAsia="Arial"/>
          <w:b w:val="0"/>
          <w:sz w:val="22"/>
        </w:rPr>
        <w:t>and time out to play,</w:t>
      </w:r>
    </w:p>
    <w:p>
      <w:r>
        <w:rPr>
          <w:rFonts w:ascii="Arial" w:hAnsi="Arial" w:eastAsia="Arial"/>
          <w:b w:val="0"/>
          <w:sz w:val="22"/>
        </w:rPr>
        <w:t>and far away,</w:t>
      </w:r>
    </w:p>
    <w:p>
      <w:r>
        <w:rPr>
          <w:rFonts w:ascii="Arial" w:hAnsi="Arial" w:eastAsia="Arial"/>
          <w:b w:val="0"/>
          <w:sz w:val="22"/>
        </w:rPr>
        <w:t>I will take time out upon the hill,</w:t>
      </w:r>
    </w:p>
    <w:p>
      <w:r>
        <w:rPr>
          <w:rFonts w:ascii="Arial" w:hAnsi="Arial" w:eastAsia="Arial"/>
          <w:b w:val="0"/>
          <w:sz w:val="22"/>
        </w:rPr>
        <w:t>upon the hill to stand still and survey the skies,</w:t>
      </w:r>
    </w:p>
    <w:p>
      <w:r>
        <w:rPr>
          <w:rFonts w:ascii="Arial" w:hAnsi="Arial" w:eastAsia="Arial"/>
          <w:b w:val="0"/>
          <w:sz w:val="22"/>
        </w:rPr>
        <w:t>and the beauty of the clouds,</w:t>
      </w:r>
    </w:p>
    <w:p>
      <w:r>
        <w:rPr>
          <w:rFonts w:ascii="Arial" w:hAnsi="Arial" w:eastAsia="Arial"/>
          <w:b w:val="0"/>
          <w:sz w:val="22"/>
        </w:rPr>
        <w:t>all white and fluffy as God allows,</w:t>
      </w:r>
    </w:p>
    <w:p>
      <w:r>
        <w:rPr>
          <w:rFonts w:ascii="Arial" w:hAnsi="Arial" w:eastAsia="Arial"/>
          <w:b w:val="0"/>
          <w:sz w:val="22"/>
        </w:rPr>
        <w:t>and I will watch the birds fly across the sky,</w:t>
      </w:r>
    </w:p>
    <w:p>
      <w:r>
        <w:rPr>
          <w:rFonts w:ascii="Arial" w:hAnsi="Arial" w:eastAsia="Arial"/>
          <w:b w:val="0"/>
          <w:sz w:val="22"/>
        </w:rPr>
        <w:t>and in my mind picture them as I,</w:t>
      </w:r>
    </w:p>
    <w:p>
      <w:r>
        <w:rPr>
          <w:rFonts w:ascii="Arial" w:hAnsi="Arial" w:eastAsia="Arial"/>
          <w:b w:val="0"/>
          <w:sz w:val="22"/>
        </w:rPr>
        <w:t>and me instead flying so elegantly upon high,</w:t>
      </w:r>
    </w:p>
    <w:p>
      <w:r>
        <w:rPr>
          <w:rFonts w:ascii="Arial" w:hAnsi="Arial" w:eastAsia="Arial"/>
          <w:b w:val="0"/>
          <w:sz w:val="22"/>
        </w:rPr>
        <w:t>and for hours I will revel in the sight,</w:t>
      </w:r>
    </w:p>
    <w:p>
      <w:r>
        <w:rPr>
          <w:rFonts w:ascii="Arial" w:hAnsi="Arial" w:eastAsia="Arial"/>
          <w:b w:val="0"/>
          <w:sz w:val="22"/>
        </w:rPr>
        <w:t>and in the tranquil thoughts that pass through my mind,</w:t>
      </w:r>
    </w:p>
    <w:p>
      <w:r>
        <w:rPr>
          <w:rFonts w:ascii="Arial" w:hAnsi="Arial" w:eastAsia="Arial"/>
          <w:b w:val="0"/>
          <w:sz w:val="22"/>
        </w:rPr>
        <w:t>and the beautiful sights that reflect in my eyes,</w:t>
      </w:r>
    </w:p>
    <w:p>
      <w:r>
        <w:rPr>
          <w:rFonts w:ascii="Arial" w:hAnsi="Arial" w:eastAsia="Arial"/>
          <w:b w:val="0"/>
          <w:sz w:val="22"/>
        </w:rPr>
        <w:t>and wonder at their magnificence,</w:t>
      </w:r>
    </w:p>
    <w:p>
      <w:r>
        <w:rPr>
          <w:rFonts w:ascii="Arial" w:hAnsi="Arial" w:eastAsia="Arial"/>
          <w:b w:val="0"/>
          <w:sz w:val="22"/>
        </w:rPr>
        <w:t>and their many shapes and forms,</w:t>
      </w:r>
    </w:p>
    <w:p>
      <w:r>
        <w:rPr>
          <w:rFonts w:ascii="Arial" w:hAnsi="Arial" w:eastAsia="Arial"/>
          <w:b w:val="0"/>
          <w:sz w:val="22"/>
        </w:rPr>
        <w:t>that lift up my heart as gloriously as the sunrise at dawn,</w:t>
      </w:r>
    </w:p>
    <w:p>
      <w:r>
        <w:rPr>
          <w:rFonts w:ascii="Arial" w:hAnsi="Arial" w:eastAsia="Arial"/>
          <w:b w:val="0"/>
          <w:sz w:val="22"/>
        </w:rPr>
        <w:t>and in nature,</w:t>
      </w:r>
    </w:p>
    <w:p>
      <w:r>
        <w:rPr>
          <w:rFonts w:ascii="Arial" w:hAnsi="Arial" w:eastAsia="Arial"/>
          <w:b w:val="0"/>
          <w:sz w:val="22"/>
        </w:rPr>
        <w:t>in nature I can never be forlorn,</w:t>
      </w:r>
    </w:p>
    <w:p>
      <w:r>
        <w:rPr>
          <w:rFonts w:ascii="Arial" w:hAnsi="Arial" w:eastAsia="Arial"/>
          <w:b w:val="0"/>
          <w:sz w:val="22"/>
        </w:rPr>
        <w:t>even on the darkest days,</w:t>
      </w:r>
    </w:p>
    <w:p>
      <w:r>
        <w:rPr>
          <w:rFonts w:ascii="Arial" w:hAnsi="Arial" w:eastAsia="Arial"/>
          <w:b w:val="0"/>
          <w:sz w:val="22"/>
        </w:rPr>
        <w:t>the sight of grey,</w:t>
      </w:r>
    </w:p>
    <w:p>
      <w:r>
        <w:rPr>
          <w:rFonts w:ascii="Arial" w:hAnsi="Arial" w:eastAsia="Arial"/>
          <w:b w:val="0"/>
          <w:sz w:val="22"/>
        </w:rPr>
        <w:t>it does not make my heart mourn,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I revel in it,</w:t>
      </w:r>
    </w:p>
    <w:p>
      <w:r>
        <w:rPr>
          <w:rFonts w:ascii="Arial" w:hAnsi="Arial" w:eastAsia="Arial"/>
          <w:b w:val="0"/>
          <w:sz w:val="22"/>
        </w:rPr>
        <w:t>even if the rain upon my walk it tries to make me quit,</w:t>
      </w:r>
    </w:p>
    <w:p>
      <w:r>
        <w:rPr>
          <w:rFonts w:ascii="Arial" w:hAnsi="Arial" w:eastAsia="Arial"/>
          <w:b w:val="0"/>
          <w:sz w:val="22"/>
        </w:rPr>
        <w:t>I refuse,</w:t>
      </w:r>
    </w:p>
    <w:p>
      <w:r>
        <w:rPr>
          <w:rFonts w:ascii="Arial" w:hAnsi="Arial" w:eastAsia="Arial"/>
          <w:b w:val="0"/>
          <w:sz w:val="22"/>
        </w:rPr>
        <w:t>and I will walk for hours no matter what it throws my way,</w:t>
      </w:r>
    </w:p>
    <w:p>
      <w:r>
        <w:rPr>
          <w:rFonts w:ascii="Arial" w:hAnsi="Arial" w:eastAsia="Arial"/>
          <w:b w:val="0"/>
          <w:sz w:val="22"/>
        </w:rPr>
        <w:t>no, there will be no stopping me even on the darkest of days,</w:t>
      </w:r>
    </w:p>
    <w:p>
      <w:r>
        <w:rPr>
          <w:rFonts w:ascii="Arial" w:hAnsi="Arial" w:eastAsia="Arial"/>
          <w:b w:val="0"/>
          <w:sz w:val="22"/>
        </w:rPr>
        <w:t>but sunny days are much better for me,</w:t>
      </w:r>
    </w:p>
    <w:p>
      <w:r>
        <w:rPr>
          <w:rFonts w:ascii="Arial" w:hAnsi="Arial" w:eastAsia="Arial"/>
          <w:b w:val="0"/>
          <w:sz w:val="22"/>
        </w:rPr>
        <w:t>and across the fields down to the sea,</w:t>
      </w:r>
    </w:p>
    <w:p>
      <w:r>
        <w:rPr>
          <w:rFonts w:ascii="Arial" w:hAnsi="Arial" w:eastAsia="Arial"/>
          <w:b w:val="0"/>
          <w:sz w:val="22"/>
        </w:rPr>
        <w:t>down to the sea I will walk,</w:t>
      </w:r>
    </w:p>
    <w:p>
      <w:r>
        <w:rPr>
          <w:rFonts w:ascii="Arial" w:hAnsi="Arial" w:eastAsia="Arial"/>
          <w:b w:val="0"/>
          <w:sz w:val="22"/>
        </w:rPr>
        <w:t>happily, truly happy in every way,</w:t>
      </w:r>
    </w:p>
    <w:p>
      <w:r>
        <w:rPr>
          <w:rFonts w:ascii="Arial" w:hAnsi="Arial" w:eastAsia="Arial"/>
          <w:b w:val="0"/>
          <w:sz w:val="22"/>
        </w:rPr>
        <w:t>on a glorious sunny day if chance should fall my way,</w:t>
      </w:r>
    </w:p>
    <w:p>
      <w:r>
        <w:rPr>
          <w:rFonts w:ascii="Arial" w:hAnsi="Arial" w:eastAsia="Arial"/>
          <w:b w:val="0"/>
          <w:sz w:val="22"/>
        </w:rPr>
        <w:t>and what could be better whatever the weather,</w:t>
      </w:r>
    </w:p>
    <w:p>
      <w:r>
        <w:rPr>
          <w:rFonts w:ascii="Arial" w:hAnsi="Arial" w:eastAsia="Arial"/>
          <w:b w:val="0"/>
          <w:sz w:val="22"/>
        </w:rPr>
        <w:t>than the magic of nature that enthrals the senses so beautifully and so spectacularly in every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