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 silent stream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 silent stream,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quiet moment of soliloquy,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daydream,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here looking for simplicity,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finding it in the sunshine,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alone here by the stream,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leaves falling off of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floating away so gently past,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calmly sit in the gentle breeze,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sit in the sunshine so warm,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makes me feel so at 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uplifted I am by natures inspirations,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fill my mind and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quiet,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my heart and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joy leaps inside me as I pass the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such happiness expressed in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natures glories are unfurled before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birds sing so beautifully in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wonderfully nothing fills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fills me with its tranquillity,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mind it floats happily,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gently as if a butterfly upon the breeze,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floats here and there and everywhere,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see clearly in the clarity of calm,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ponder and I wander in my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admiring the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beauty of the river reeds,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too admire the ducks and their glorious colours,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upon the stream they swim gently past,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cat sits in the sun enjoying the warmth,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birds they float on high and fly so fast,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me, I am happy in soliloquy,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happy relaxing in the peace that I find,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through life, it helps me see my way along the path,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matter how rocky the road I may tread,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matter what great mountains I have to climb,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calm how much more easily,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thoughts are clarified and refined,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the mind is a happy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heart is joyous,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joyously surrounded by the sublime,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sublime glories of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here by the stream I find.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