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scream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Amongst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scream,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scream that pierces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scream of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scream of aggravation from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shattered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agony revealed from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agony apparently without anyone except me to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piercing it is as the wind it howls,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rain it falls,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the hairs on the back of my neck stand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solitary scream from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was it caused by?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 like wolves,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wolves, but where?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are they?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say.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better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through the forest,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if anyone needs help,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scream was a seismic vocal shock,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powerfully shattered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pitch-black night I must beware,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forest is of an impenetrable 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even with a torch,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spooky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spooky,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it haunts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 heart it palpitates in this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race to save a life?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race to try to scare the wolves away with a torch,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I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will I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deep in the impenetrable forest in the pitch-black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I find someone being attacked,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wolves with a lust for blood?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 it races,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head towards where I heard the scream,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will I see?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imagination it runs wild,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runs wild, and the possibilities are already haunting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taunting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impenetrable forest as I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ashen is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heavily I am breathing,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breathing from this frantic pace.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will I get there in time?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I find anything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the wolves attack me or flee from this spooky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see I say under my breath,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little fear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 concern about whoever it was that screamed,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picture the possibilities,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does no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does no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hurry along and quicken my 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it beats so rapidly that I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could be the last of my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end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horror of that scream,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sound of the fright,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jump over the fallen logs,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run through the piles of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scream,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scream,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still to be saved,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sound of wolves,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bit closer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hurry,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as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visions of wolves with enormous fangs,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immediately,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thought of someone in distress,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run faster,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 faster,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to get there quicker,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may not be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impenetrable forest,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no one is likely to find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wolves have attacked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torn you to shreds,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eaten your flesh,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life to be saved,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it still beats,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still breathe,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must get there at all costs,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prevent a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prevent a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death shall not come to you I swear,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swear to rescue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running through the forest,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pitch-black impenetrable forest,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there is suffering ahead,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possibly death!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Death!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you shall not have them I swear,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wolves, take away your evil fangs,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will eviscerate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this darkened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banish you from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do not flee to your lair,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flee to your lair,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wolves,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wolves beware!!!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