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new day</w:t>
      </w:r>
    </w:p>
    <w:p/>
    <w:p>
      <w:r>
        <w:rPr>
          <w:rFonts w:ascii="Arial" w:hAnsi="Arial" w:eastAsia="Arial"/>
          <w:b w:val="0"/>
          <w:sz w:val="22"/>
        </w:rPr>
        <w:t>A new day,</w:t>
      </w:r>
    </w:p>
    <w:p>
      <w:r>
        <w:rPr>
          <w:rFonts w:ascii="Arial" w:hAnsi="Arial" w:eastAsia="Arial"/>
          <w:b w:val="0"/>
          <w:sz w:val="22"/>
        </w:rPr>
        <w:t>a new dawn,</w:t>
      </w:r>
    </w:p>
    <w:p>
      <w:r>
        <w:rPr>
          <w:rFonts w:ascii="Arial" w:hAnsi="Arial" w:eastAsia="Arial"/>
          <w:b w:val="0"/>
          <w:sz w:val="22"/>
        </w:rPr>
        <w:t>a new life,</w:t>
      </w:r>
    </w:p>
    <w:p>
      <w:r>
        <w:rPr>
          <w:rFonts w:ascii="Arial" w:hAnsi="Arial" w:eastAsia="Arial"/>
          <w:b w:val="0"/>
          <w:sz w:val="22"/>
        </w:rPr>
        <w:t>the bright colours of the flowers of spring,</w:t>
      </w:r>
    </w:p>
    <w:p>
      <w:r>
        <w:rPr>
          <w:rFonts w:ascii="Arial" w:hAnsi="Arial" w:eastAsia="Arial"/>
          <w:b w:val="0"/>
          <w:sz w:val="22"/>
        </w:rPr>
        <w:t>here sat in the sunshine,</w:t>
      </w:r>
    </w:p>
    <w:p>
      <w:r>
        <w:rPr>
          <w:rFonts w:ascii="Arial" w:hAnsi="Arial" w:eastAsia="Arial"/>
          <w:b w:val="0"/>
          <w:sz w:val="22"/>
        </w:rPr>
        <w:t>by the pool,</w:t>
      </w:r>
    </w:p>
    <w:p>
      <w:r>
        <w:rPr>
          <w:rFonts w:ascii="Arial" w:hAnsi="Arial" w:eastAsia="Arial"/>
          <w:b w:val="0"/>
          <w:sz w:val="22"/>
        </w:rPr>
        <w:t>embraced by you,</w:t>
      </w:r>
    </w:p>
    <w:p>
      <w:r>
        <w:rPr>
          <w:rFonts w:ascii="Arial" w:hAnsi="Arial" w:eastAsia="Arial"/>
          <w:b w:val="0"/>
          <w:sz w:val="22"/>
        </w:rPr>
        <w:t>and your welcoming,</w:t>
      </w:r>
    </w:p>
    <w:p>
      <w:r>
        <w:rPr>
          <w:rFonts w:ascii="Arial" w:hAnsi="Arial" w:eastAsia="Arial"/>
          <w:b w:val="0"/>
          <w:sz w:val="22"/>
        </w:rPr>
        <w:t>your welcoming arms,</w:t>
      </w:r>
    </w:p>
    <w:p>
      <w:r>
        <w:rPr>
          <w:rFonts w:ascii="Arial" w:hAnsi="Arial" w:eastAsia="Arial"/>
          <w:b w:val="0"/>
          <w:sz w:val="22"/>
        </w:rPr>
        <w:t>and your charms,</w:t>
      </w:r>
    </w:p>
    <w:p>
      <w:r>
        <w:rPr>
          <w:rFonts w:ascii="Arial" w:hAnsi="Arial" w:eastAsia="Arial"/>
          <w:b w:val="0"/>
          <w:sz w:val="22"/>
        </w:rPr>
        <w:t>oh, what wonders you bring,</w:t>
      </w:r>
    </w:p>
    <w:p>
      <w:r>
        <w:rPr>
          <w:rFonts w:ascii="Arial" w:hAnsi="Arial" w:eastAsia="Arial"/>
          <w:b w:val="0"/>
          <w:sz w:val="22"/>
        </w:rPr>
        <w:t>what wonders, that make me feel like a king,</w:t>
      </w:r>
    </w:p>
    <w:p>
      <w:r>
        <w:rPr>
          <w:rFonts w:ascii="Arial" w:hAnsi="Arial" w:eastAsia="Arial"/>
          <w:b w:val="0"/>
          <w:sz w:val="22"/>
        </w:rPr>
        <w:t>and what a glorious smile you give me,</w:t>
      </w:r>
    </w:p>
    <w:p>
      <w:r>
        <w:rPr>
          <w:rFonts w:ascii="Arial" w:hAnsi="Arial" w:eastAsia="Arial"/>
          <w:b w:val="0"/>
          <w:sz w:val="22"/>
        </w:rPr>
        <w:t>as you hold me and look at me,</w:t>
      </w:r>
    </w:p>
    <w:p>
      <w:r>
        <w:rPr>
          <w:rFonts w:ascii="Arial" w:hAnsi="Arial" w:eastAsia="Arial"/>
          <w:b w:val="0"/>
          <w:sz w:val="22"/>
        </w:rPr>
        <w:t>and then sing,</w:t>
      </w:r>
    </w:p>
    <w:p>
      <w:r>
        <w:rPr>
          <w:rFonts w:ascii="Arial" w:hAnsi="Arial" w:eastAsia="Arial"/>
          <w:b w:val="0"/>
          <w:sz w:val="22"/>
        </w:rPr>
        <w:t>sing,</w:t>
      </w:r>
    </w:p>
    <w:p>
      <w:r>
        <w:rPr>
          <w:rFonts w:ascii="Arial" w:hAnsi="Arial" w:eastAsia="Arial"/>
          <w:b w:val="0"/>
          <w:sz w:val="22"/>
        </w:rPr>
        <w:t>sing,</w:t>
      </w:r>
    </w:p>
    <w:p>
      <w:r>
        <w:rPr>
          <w:rFonts w:ascii="Arial" w:hAnsi="Arial" w:eastAsia="Arial"/>
          <w:b w:val="0"/>
          <w:sz w:val="22"/>
        </w:rPr>
        <w:t>beautiful melodies beside the pool,</w:t>
      </w:r>
    </w:p>
    <w:p>
      <w:r>
        <w:rPr>
          <w:rFonts w:ascii="Arial" w:hAnsi="Arial" w:eastAsia="Arial"/>
          <w:b w:val="0"/>
          <w:sz w:val="22"/>
        </w:rPr>
        <w:t>where the dragonflies whizz about,</w:t>
      </w:r>
    </w:p>
    <w:p>
      <w:r>
        <w:rPr>
          <w:rFonts w:ascii="Arial" w:hAnsi="Arial" w:eastAsia="Arial"/>
          <w:b w:val="0"/>
          <w:sz w:val="22"/>
        </w:rPr>
        <w:t>and the sun it warms me,</w:t>
      </w:r>
    </w:p>
    <w:p>
      <w:r>
        <w:rPr>
          <w:rFonts w:ascii="Arial" w:hAnsi="Arial" w:eastAsia="Arial"/>
          <w:b w:val="0"/>
          <w:sz w:val="22"/>
        </w:rPr>
        <w:t>and I am enchanted by your voice,</w:t>
      </w:r>
    </w:p>
    <w:p>
      <w:r>
        <w:rPr>
          <w:rFonts w:ascii="Arial" w:hAnsi="Arial" w:eastAsia="Arial"/>
          <w:b w:val="0"/>
          <w:sz w:val="22"/>
        </w:rPr>
        <w:t>and it is as gentle and as beautiful as anything,</w:t>
      </w:r>
    </w:p>
    <w:p>
      <w:r>
        <w:rPr>
          <w:rFonts w:ascii="Arial" w:hAnsi="Arial" w:eastAsia="Arial"/>
          <w:b w:val="0"/>
          <w:sz w:val="22"/>
        </w:rPr>
        <w:t>as anything that I have ever heard,</w:t>
      </w:r>
    </w:p>
    <w:p>
      <w:r>
        <w:rPr>
          <w:rFonts w:ascii="Arial" w:hAnsi="Arial" w:eastAsia="Arial"/>
          <w:b w:val="0"/>
          <w:sz w:val="22"/>
        </w:rPr>
        <w:t>and how it makes me feel inside,</w:t>
      </w:r>
    </w:p>
    <w:p>
      <w:r>
        <w:rPr>
          <w:rFonts w:ascii="Arial" w:hAnsi="Arial" w:eastAsia="Arial"/>
          <w:b w:val="0"/>
          <w:sz w:val="22"/>
        </w:rPr>
        <w:t>as the sound travels to me as if from another world,</w:t>
      </w:r>
    </w:p>
    <w:p>
      <w:r>
        <w:rPr>
          <w:rFonts w:ascii="Arial" w:hAnsi="Arial" w:eastAsia="Arial"/>
          <w:b w:val="0"/>
          <w:sz w:val="22"/>
        </w:rPr>
        <w:t>as if from another world,</w:t>
      </w:r>
    </w:p>
    <w:p>
      <w:r>
        <w:rPr>
          <w:rFonts w:ascii="Arial" w:hAnsi="Arial" w:eastAsia="Arial"/>
          <w:b w:val="0"/>
          <w:sz w:val="22"/>
        </w:rPr>
        <w:t>and you look so beautiful and elegant and within you,</w:t>
      </w:r>
    </w:p>
    <w:p>
      <w:r>
        <w:rPr>
          <w:rFonts w:ascii="Arial" w:hAnsi="Arial" w:eastAsia="Arial"/>
          <w:b w:val="0"/>
          <w:sz w:val="22"/>
        </w:rPr>
        <w:t>within you, you are like a jewel shining so bright,</w:t>
      </w:r>
    </w:p>
    <w:p>
      <w:r>
        <w:rPr>
          <w:rFonts w:ascii="Arial" w:hAnsi="Arial" w:eastAsia="Arial"/>
          <w:b w:val="0"/>
          <w:sz w:val="22"/>
        </w:rPr>
        <w:t>in your eyes,</w:t>
      </w:r>
    </w:p>
    <w:p>
      <w:r>
        <w:rPr>
          <w:rFonts w:ascii="Arial" w:hAnsi="Arial" w:eastAsia="Arial"/>
          <w:b w:val="0"/>
          <w:sz w:val="22"/>
        </w:rPr>
        <w:t>and in your happiness and in your soul,</w:t>
      </w:r>
    </w:p>
    <w:p>
      <w:r>
        <w:rPr>
          <w:rFonts w:ascii="Arial" w:hAnsi="Arial" w:eastAsia="Arial"/>
          <w:b w:val="0"/>
          <w:sz w:val="22"/>
        </w:rPr>
        <w:t>and how happily I sit revelling in your voice,</w:t>
      </w:r>
    </w:p>
    <w:p>
      <w:r>
        <w:rPr>
          <w:rFonts w:ascii="Arial" w:hAnsi="Arial" w:eastAsia="Arial"/>
          <w:b w:val="0"/>
          <w:sz w:val="22"/>
        </w:rPr>
        <w:t>and in you,</w:t>
      </w:r>
    </w:p>
    <w:p>
      <w:r>
        <w:rPr>
          <w:rFonts w:ascii="Arial" w:hAnsi="Arial" w:eastAsia="Arial"/>
          <w:b w:val="0"/>
          <w:sz w:val="22"/>
        </w:rPr>
        <w:t>and how wonderful you make me feel,</w:t>
      </w:r>
    </w:p>
    <w:p>
      <w:r>
        <w:rPr>
          <w:rFonts w:ascii="Arial" w:hAnsi="Arial" w:eastAsia="Arial"/>
          <w:b w:val="0"/>
          <w:sz w:val="22"/>
        </w:rPr>
        <w:t>and my eyes they light up as they reflect the glory of you,</w:t>
      </w:r>
    </w:p>
    <w:p>
      <w:r>
        <w:rPr>
          <w:rFonts w:ascii="Arial" w:hAnsi="Arial" w:eastAsia="Arial"/>
          <w:b w:val="0"/>
          <w:sz w:val="22"/>
        </w:rPr>
        <w:t>and how I feel as if lifted up upon angels’ wings,</w:t>
      </w:r>
    </w:p>
    <w:p>
      <w:r>
        <w:rPr>
          <w:rFonts w:ascii="Arial" w:hAnsi="Arial" w:eastAsia="Arial"/>
          <w:b w:val="0"/>
          <w:sz w:val="22"/>
        </w:rPr>
        <w:t>as my heart it beats for you,</w:t>
      </w:r>
    </w:p>
    <w:p>
      <w:r>
        <w:rPr>
          <w:rFonts w:ascii="Arial" w:hAnsi="Arial" w:eastAsia="Arial"/>
          <w:b w:val="0"/>
          <w:sz w:val="22"/>
        </w:rPr>
        <w:t>and as I watch you the one that I love sing so sweetly,</w:t>
      </w:r>
    </w:p>
    <w:p>
      <w:r>
        <w:rPr>
          <w:rFonts w:ascii="Arial" w:hAnsi="Arial" w:eastAsia="Arial"/>
          <w:b w:val="0"/>
          <w:sz w:val="22"/>
        </w:rPr>
        <w:t>you are so heartfelt and tuneful,</w:t>
      </w:r>
    </w:p>
    <w:p>
      <w:r>
        <w:rPr>
          <w:rFonts w:ascii="Arial" w:hAnsi="Arial" w:eastAsia="Arial"/>
          <w:b w:val="0"/>
          <w:sz w:val="22"/>
        </w:rPr>
        <w:t>that it is such a glorious feeling,</w:t>
      </w:r>
    </w:p>
    <w:p>
      <w:r>
        <w:rPr>
          <w:rFonts w:ascii="Arial" w:hAnsi="Arial" w:eastAsia="Arial"/>
          <w:b w:val="0"/>
          <w:sz w:val="22"/>
        </w:rPr>
        <w:t>that I expect the birds to be by your voice,</w:t>
      </w:r>
    </w:p>
    <w:p>
      <w:r>
        <w:rPr>
          <w:rFonts w:ascii="Arial" w:hAnsi="Arial" w:eastAsia="Arial"/>
          <w:b w:val="0"/>
          <w:sz w:val="22"/>
        </w:rPr>
        <w:t>charmed out of the skies,</w:t>
      </w:r>
    </w:p>
    <w:p>
      <w:r>
        <w:rPr>
          <w:rFonts w:ascii="Arial" w:hAnsi="Arial" w:eastAsia="Arial"/>
          <w:b w:val="0"/>
          <w:sz w:val="22"/>
        </w:rPr>
        <w:t>and your voice it carries such powerful emotion,</w:t>
      </w:r>
    </w:p>
    <w:p>
      <w:r>
        <w:rPr>
          <w:rFonts w:ascii="Arial" w:hAnsi="Arial" w:eastAsia="Arial"/>
          <w:b w:val="0"/>
          <w:sz w:val="22"/>
        </w:rPr>
        <w:t>that tears of happiness begin to fall from my eyes,</w:t>
      </w:r>
    </w:p>
    <w:p>
      <w:r>
        <w:rPr>
          <w:rFonts w:ascii="Arial" w:hAnsi="Arial" w:eastAsia="Arial"/>
          <w:b w:val="0"/>
          <w:sz w:val="22"/>
        </w:rPr>
        <w:t>and I am beguiled by you,</w:t>
      </w:r>
    </w:p>
    <w:p>
      <w:r>
        <w:rPr>
          <w:rFonts w:ascii="Arial" w:hAnsi="Arial" w:eastAsia="Arial"/>
          <w:b w:val="0"/>
          <w:sz w:val="22"/>
        </w:rPr>
        <w:t>so wonderfully and mesmerised,</w:t>
      </w:r>
    </w:p>
    <w:p>
      <w:r>
        <w:rPr>
          <w:rFonts w:ascii="Arial" w:hAnsi="Arial" w:eastAsia="Arial"/>
          <w:b w:val="0"/>
          <w:sz w:val="22"/>
        </w:rPr>
        <w:t>and there is nothing finer,</w:t>
      </w:r>
    </w:p>
    <w:p>
      <w:r>
        <w:rPr>
          <w:rFonts w:ascii="Arial" w:hAnsi="Arial" w:eastAsia="Arial"/>
          <w:b w:val="0"/>
          <w:sz w:val="22"/>
        </w:rPr>
        <w:t>and nothing more wondrous and glorious,</w:t>
      </w:r>
    </w:p>
    <w:p>
      <w:r>
        <w:rPr>
          <w:rFonts w:ascii="Arial" w:hAnsi="Arial" w:eastAsia="Arial"/>
          <w:b w:val="0"/>
          <w:sz w:val="22"/>
        </w:rPr>
        <w:t>than the delights of your singing,</w:t>
      </w:r>
    </w:p>
    <w:p>
      <w:r>
        <w:rPr>
          <w:rFonts w:ascii="Arial" w:hAnsi="Arial" w:eastAsia="Arial"/>
          <w:b w:val="0"/>
          <w:sz w:val="22"/>
        </w:rPr>
        <w:t>that it always brings the feeling to me,</w:t>
      </w:r>
    </w:p>
    <w:p>
      <w:r>
        <w:rPr>
          <w:rFonts w:ascii="Arial" w:hAnsi="Arial" w:eastAsia="Arial"/>
          <w:b w:val="0"/>
          <w:sz w:val="22"/>
        </w:rPr>
        <w:t>as if I am in heaven,</w:t>
      </w:r>
    </w:p>
    <w:p>
      <w:r>
        <w:rPr>
          <w:rFonts w:ascii="Arial" w:hAnsi="Arial" w:eastAsia="Arial"/>
          <w:b w:val="0"/>
          <w:sz w:val="22"/>
        </w:rPr>
        <w:t>and as I look at you,</w:t>
      </w:r>
    </w:p>
    <w:p>
      <w:r>
        <w:rPr>
          <w:rFonts w:ascii="Arial" w:hAnsi="Arial" w:eastAsia="Arial"/>
          <w:b w:val="0"/>
          <w:sz w:val="22"/>
        </w:rPr>
        <w:t>the one that I love,</w:t>
      </w:r>
    </w:p>
    <w:p>
      <w:r>
        <w:rPr>
          <w:rFonts w:ascii="Arial" w:hAnsi="Arial" w:eastAsia="Arial"/>
          <w:b w:val="0"/>
          <w:sz w:val="22"/>
        </w:rPr>
        <w:t>what delights you fill my heart,</w:t>
      </w:r>
    </w:p>
    <w:p>
      <w:r>
        <w:rPr>
          <w:rFonts w:ascii="Arial" w:hAnsi="Arial" w:eastAsia="Arial"/>
          <w:b w:val="0"/>
          <w:sz w:val="22"/>
        </w:rPr>
        <w:t>with as you sing before me,</w:t>
      </w:r>
    </w:p>
    <w:p>
      <w:r>
        <w:rPr>
          <w:rFonts w:ascii="Arial" w:hAnsi="Arial" w:eastAsia="Arial"/>
          <w:b w:val="0"/>
          <w:sz w:val="22"/>
        </w:rPr>
        <w:t>and oh, what glorious smile,</w:t>
      </w:r>
    </w:p>
    <w:p>
      <w:r>
        <w:rPr>
          <w:rFonts w:ascii="Arial" w:hAnsi="Arial" w:eastAsia="Arial"/>
          <w:b w:val="0"/>
          <w:sz w:val="22"/>
        </w:rPr>
        <w:t>that melts my heart a million times.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