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 moment</w:t>
      </w:r>
    </w:p>
    <w:p/>
    <w:p>
      <w:r>
        <w:rPr>
          <w:rFonts w:ascii="Arial" w:hAnsi="Arial" w:eastAsia="Arial"/>
          <w:b w:val="0"/>
          <w:sz w:val="22"/>
        </w:rPr>
        <w:t>A moment,</w:t>
      </w:r>
    </w:p>
    <w:p>
      <w:r>
        <w:rPr>
          <w:rFonts w:ascii="Arial" w:hAnsi="Arial" w:eastAsia="Arial"/>
          <w:b w:val="0"/>
          <w:sz w:val="22"/>
        </w:rPr>
        <w:t>as if in slow motion as you come into view,</w:t>
      </w:r>
    </w:p>
    <w:p>
      <w:r>
        <w:rPr>
          <w:rFonts w:ascii="Arial" w:hAnsi="Arial" w:eastAsia="Arial"/>
          <w:b w:val="0"/>
          <w:sz w:val="22"/>
        </w:rPr>
        <w:t>and when you do,</w:t>
      </w:r>
    </w:p>
    <w:p>
      <w:r>
        <w:rPr>
          <w:rFonts w:ascii="Arial" w:hAnsi="Arial" w:eastAsia="Arial"/>
          <w:b w:val="0"/>
          <w:sz w:val="22"/>
        </w:rPr>
        <w:t>I am always wary of you,</w:t>
      </w:r>
    </w:p>
    <w:p>
      <w:r>
        <w:rPr>
          <w:rFonts w:ascii="Arial" w:hAnsi="Arial" w:eastAsia="Arial"/>
          <w:b w:val="0"/>
          <w:sz w:val="22"/>
        </w:rPr>
        <w:t>beautiful you,</w:t>
      </w:r>
    </w:p>
    <w:p>
      <w:r>
        <w:rPr>
          <w:rFonts w:ascii="Arial" w:hAnsi="Arial" w:eastAsia="Arial"/>
          <w:b w:val="0"/>
          <w:sz w:val="22"/>
        </w:rPr>
        <w:t>broken you,</w:t>
      </w:r>
    </w:p>
    <w:p>
      <w:r>
        <w:rPr>
          <w:rFonts w:ascii="Arial" w:hAnsi="Arial" w:eastAsia="Arial"/>
          <w:b w:val="0"/>
          <w:sz w:val="22"/>
        </w:rPr>
        <w:t>damaged you,</w:t>
      </w:r>
    </w:p>
    <w:p>
      <w:r>
        <w:rPr>
          <w:rFonts w:ascii="Arial" w:hAnsi="Arial" w:eastAsia="Arial"/>
          <w:b w:val="0"/>
          <w:sz w:val="22"/>
        </w:rPr>
        <w:t>because in you,</w:t>
      </w:r>
    </w:p>
    <w:p>
      <w:r>
        <w:rPr>
          <w:rFonts w:ascii="Arial" w:hAnsi="Arial" w:eastAsia="Arial"/>
          <w:b w:val="0"/>
          <w:sz w:val="22"/>
        </w:rPr>
        <w:t>there is anxiety,</w:t>
      </w:r>
    </w:p>
    <w:p>
      <w:r>
        <w:rPr>
          <w:rFonts w:ascii="Arial" w:hAnsi="Arial" w:eastAsia="Arial"/>
          <w:b w:val="0"/>
          <w:sz w:val="22"/>
        </w:rPr>
        <w:t>and insanity,</w:t>
      </w:r>
    </w:p>
    <w:p>
      <w:r>
        <w:rPr>
          <w:rFonts w:ascii="Arial" w:hAnsi="Arial" w:eastAsia="Arial"/>
          <w:b w:val="0"/>
          <w:sz w:val="22"/>
        </w:rPr>
        <w:t>and your cold heart it is ready to bring misery I see,</w:t>
      </w:r>
    </w:p>
    <w:p>
      <w:r>
        <w:rPr>
          <w:rFonts w:ascii="Arial" w:hAnsi="Arial" w:eastAsia="Arial"/>
          <w:b w:val="0"/>
          <w:sz w:val="22"/>
        </w:rPr>
        <w:t>and you,</w:t>
      </w:r>
    </w:p>
    <w:p>
      <w:r>
        <w:rPr>
          <w:rFonts w:ascii="Arial" w:hAnsi="Arial" w:eastAsia="Arial"/>
          <w:b w:val="0"/>
          <w:sz w:val="22"/>
        </w:rPr>
        <w:t>as you stand before me,</w:t>
      </w:r>
    </w:p>
    <w:p>
      <w:r>
        <w:rPr>
          <w:rFonts w:ascii="Arial" w:hAnsi="Arial" w:eastAsia="Arial"/>
          <w:b w:val="0"/>
          <w:sz w:val="22"/>
        </w:rPr>
        <w:t>I see icy cold in your eyes,</w:t>
      </w:r>
    </w:p>
    <w:p>
      <w:r>
        <w:rPr>
          <w:rFonts w:ascii="Arial" w:hAnsi="Arial" w:eastAsia="Arial"/>
          <w:b w:val="0"/>
          <w:sz w:val="22"/>
        </w:rPr>
        <w:t>and your heart it is as cold as the winter that I despise,</w:t>
      </w:r>
    </w:p>
    <w:p>
      <w:r>
        <w:rPr>
          <w:rFonts w:ascii="Arial" w:hAnsi="Arial" w:eastAsia="Arial"/>
          <w:b w:val="0"/>
          <w:sz w:val="22"/>
        </w:rPr>
        <w:t>and I wonder what has made you so cold,</w:t>
      </w:r>
    </w:p>
    <w:p>
      <w:r>
        <w:rPr>
          <w:rFonts w:ascii="Arial" w:hAnsi="Arial" w:eastAsia="Arial"/>
          <w:b w:val="0"/>
          <w:sz w:val="22"/>
        </w:rPr>
        <w:t>so cold inside,</w:t>
      </w:r>
    </w:p>
    <w:p>
      <w:r>
        <w:rPr>
          <w:rFonts w:ascii="Arial" w:hAnsi="Arial" w:eastAsia="Arial"/>
          <w:b w:val="0"/>
          <w:sz w:val="22"/>
        </w:rPr>
        <w:t>because these days you are only filled with lies,</w:t>
      </w:r>
    </w:p>
    <w:p>
      <w:r>
        <w:rPr>
          <w:rFonts w:ascii="Arial" w:hAnsi="Arial" w:eastAsia="Arial"/>
          <w:b w:val="0"/>
          <w:sz w:val="22"/>
        </w:rPr>
        <w:t>lies and bitterness,</w:t>
      </w:r>
    </w:p>
    <w:p>
      <w:r>
        <w:rPr>
          <w:rFonts w:ascii="Arial" w:hAnsi="Arial" w:eastAsia="Arial"/>
          <w:b w:val="0"/>
          <w:sz w:val="22"/>
        </w:rPr>
        <w:t>and you have nothing with which to beguile,</w:t>
      </w:r>
    </w:p>
    <w:p>
      <w:r>
        <w:rPr>
          <w:rFonts w:ascii="Arial" w:hAnsi="Arial" w:eastAsia="Arial"/>
          <w:b w:val="0"/>
          <w:sz w:val="22"/>
        </w:rPr>
        <w:t>and I,</w:t>
      </w:r>
    </w:p>
    <w:p>
      <w:r>
        <w:rPr>
          <w:rFonts w:ascii="Arial" w:hAnsi="Arial" w:eastAsia="Arial"/>
          <w:b w:val="0"/>
          <w:sz w:val="22"/>
        </w:rPr>
        <w:t>I pity you but I should not do,</w:t>
      </w:r>
    </w:p>
    <w:p>
      <w:r>
        <w:rPr>
          <w:rFonts w:ascii="Arial" w:hAnsi="Arial" w:eastAsia="Arial"/>
          <w:b w:val="0"/>
          <w:sz w:val="22"/>
        </w:rPr>
        <w:t>because what good does it do,</w:t>
      </w:r>
    </w:p>
    <w:p>
      <w:r>
        <w:rPr>
          <w:rFonts w:ascii="Arial" w:hAnsi="Arial" w:eastAsia="Arial"/>
          <w:b w:val="0"/>
          <w:sz w:val="22"/>
        </w:rPr>
        <w:t>what good does it do?</w:t>
      </w:r>
    </w:p>
    <w:p>
      <w:r>
        <w:rPr>
          <w:rFonts w:ascii="Arial" w:hAnsi="Arial" w:eastAsia="Arial"/>
          <w:b w:val="0"/>
          <w:sz w:val="22"/>
        </w:rPr>
        <w:t>And you,</w:t>
      </w:r>
    </w:p>
    <w:p>
      <w:r>
        <w:rPr>
          <w:rFonts w:ascii="Arial" w:hAnsi="Arial" w:eastAsia="Arial"/>
          <w:b w:val="0"/>
          <w:sz w:val="22"/>
        </w:rPr>
        <w:t>what makes you so bitter,</w:t>
      </w:r>
    </w:p>
    <w:p>
      <w:r>
        <w:rPr>
          <w:rFonts w:ascii="Arial" w:hAnsi="Arial" w:eastAsia="Arial"/>
          <w:b w:val="0"/>
          <w:sz w:val="22"/>
        </w:rPr>
        <w:t>what makes you so callous,</w:t>
      </w:r>
    </w:p>
    <w:p>
      <w:r>
        <w:rPr>
          <w:rFonts w:ascii="Arial" w:hAnsi="Arial" w:eastAsia="Arial"/>
          <w:b w:val="0"/>
          <w:sz w:val="22"/>
        </w:rPr>
        <w:t>what fills you with such vitriol,</w:t>
      </w:r>
    </w:p>
    <w:p>
      <w:r>
        <w:rPr>
          <w:rFonts w:ascii="Arial" w:hAnsi="Arial" w:eastAsia="Arial"/>
          <w:b w:val="0"/>
          <w:sz w:val="22"/>
        </w:rPr>
        <w:t>the vitriol that I have seen so many times,</w:t>
      </w:r>
    </w:p>
    <w:p>
      <w:r>
        <w:rPr>
          <w:rFonts w:ascii="Arial" w:hAnsi="Arial" w:eastAsia="Arial"/>
          <w:b w:val="0"/>
          <w:sz w:val="22"/>
        </w:rPr>
        <w:t>the vitriol that you spew forth from your tongue,</w:t>
      </w:r>
    </w:p>
    <w:p>
      <w:r>
        <w:rPr>
          <w:rFonts w:ascii="Arial" w:hAnsi="Arial" w:eastAsia="Arial"/>
          <w:b w:val="0"/>
          <w:sz w:val="22"/>
        </w:rPr>
        <w:t>when someone falls for you,</w:t>
      </w:r>
    </w:p>
    <w:p>
      <w:r>
        <w:rPr>
          <w:rFonts w:ascii="Arial" w:hAnsi="Arial" w:eastAsia="Arial"/>
          <w:b w:val="0"/>
          <w:sz w:val="22"/>
        </w:rPr>
        <w:t>and love begins to grow in their eyes,</w:t>
      </w:r>
    </w:p>
    <w:p>
      <w:r>
        <w:rPr>
          <w:rFonts w:ascii="Arial" w:hAnsi="Arial" w:eastAsia="Arial"/>
          <w:b w:val="0"/>
          <w:sz w:val="22"/>
        </w:rPr>
        <w:t>and here I stand,</w:t>
      </w:r>
    </w:p>
    <w:p>
      <w:r>
        <w:rPr>
          <w:rFonts w:ascii="Arial" w:hAnsi="Arial" w:eastAsia="Arial"/>
          <w:b w:val="0"/>
          <w:sz w:val="22"/>
        </w:rPr>
        <w:t>and I ponder and I wonder you,</w:t>
      </w:r>
    </w:p>
    <w:p>
      <w:r>
        <w:rPr>
          <w:rFonts w:ascii="Arial" w:hAnsi="Arial" w:eastAsia="Arial"/>
          <w:b w:val="0"/>
          <w:sz w:val="22"/>
        </w:rPr>
        <w:t>the changed person who I once knew,</w:t>
      </w:r>
    </w:p>
    <w:p>
      <w:r>
        <w:rPr>
          <w:rFonts w:ascii="Arial" w:hAnsi="Arial" w:eastAsia="Arial"/>
          <w:b w:val="0"/>
          <w:sz w:val="22"/>
        </w:rPr>
        <w:t>the person who is a mystery before my eyes,</w:t>
      </w:r>
    </w:p>
    <w:p>
      <w:r>
        <w:rPr>
          <w:rFonts w:ascii="Arial" w:hAnsi="Arial" w:eastAsia="Arial"/>
          <w:b w:val="0"/>
          <w:sz w:val="22"/>
        </w:rPr>
        <w:t>and as you stand before me,</w:t>
      </w:r>
    </w:p>
    <w:p>
      <w:r>
        <w:rPr>
          <w:rFonts w:ascii="Arial" w:hAnsi="Arial" w:eastAsia="Arial"/>
          <w:b w:val="0"/>
          <w:sz w:val="22"/>
        </w:rPr>
        <w:t>I see your sadness,</w:t>
      </w:r>
    </w:p>
    <w:p>
      <w:r>
        <w:rPr>
          <w:rFonts w:ascii="Arial" w:hAnsi="Arial" w:eastAsia="Arial"/>
          <w:b w:val="0"/>
          <w:sz w:val="22"/>
        </w:rPr>
        <w:t>I see the sadness in your eyes,</w:t>
      </w:r>
    </w:p>
    <w:p>
      <w:r>
        <w:rPr>
          <w:rFonts w:ascii="Arial" w:hAnsi="Arial" w:eastAsia="Arial"/>
          <w:b w:val="0"/>
          <w:sz w:val="22"/>
        </w:rPr>
        <w:t>and there is a touch of sensitivity,</w:t>
      </w:r>
    </w:p>
    <w:p>
      <w:r>
        <w:rPr>
          <w:rFonts w:ascii="Arial" w:hAnsi="Arial" w:eastAsia="Arial"/>
          <w:b w:val="0"/>
          <w:sz w:val="22"/>
        </w:rPr>
        <w:t>but you toughen up when you realise,</w:t>
      </w:r>
    </w:p>
    <w:p>
      <w:r>
        <w:rPr>
          <w:rFonts w:ascii="Arial" w:hAnsi="Arial" w:eastAsia="Arial"/>
          <w:b w:val="0"/>
          <w:sz w:val="22"/>
        </w:rPr>
        <w:t>you realise that I am looking at you,</w:t>
      </w:r>
    </w:p>
    <w:p>
      <w:r>
        <w:rPr>
          <w:rFonts w:ascii="Arial" w:hAnsi="Arial" w:eastAsia="Arial"/>
          <w:b w:val="0"/>
          <w:sz w:val="22"/>
        </w:rPr>
        <w:t>and you walk off ready to unleash your fury upon the world,</w:t>
      </w:r>
    </w:p>
    <w:p>
      <w:r>
        <w:rPr>
          <w:rFonts w:ascii="Arial" w:hAnsi="Arial" w:eastAsia="Arial"/>
          <w:b w:val="0"/>
          <w:sz w:val="22"/>
        </w:rPr>
        <w:t>and I am glad as you pass on by,</w:t>
      </w:r>
    </w:p>
    <w:p>
      <w:r>
        <w:rPr>
          <w:rFonts w:ascii="Arial" w:hAnsi="Arial" w:eastAsia="Arial"/>
          <w:b w:val="0"/>
          <w:sz w:val="22"/>
        </w:rPr>
        <w:t>and though I wish you no harm,</w:t>
      </w:r>
    </w:p>
    <w:p>
      <w:r>
        <w:rPr>
          <w:rFonts w:ascii="Arial" w:hAnsi="Arial" w:eastAsia="Arial"/>
          <w:b w:val="0"/>
          <w:sz w:val="22"/>
        </w:rPr>
        <w:t>every time I see you,</w:t>
      </w:r>
    </w:p>
    <w:p>
      <w:r>
        <w:rPr>
          <w:rFonts w:ascii="Arial" w:hAnsi="Arial" w:eastAsia="Arial"/>
          <w:b w:val="0"/>
          <w:sz w:val="22"/>
        </w:rPr>
        <w:t>you cause me alarm,</w:t>
      </w:r>
    </w:p>
    <w:p>
      <w:r>
        <w:rPr>
          <w:rFonts w:ascii="Arial" w:hAnsi="Arial" w:eastAsia="Arial"/>
          <w:b w:val="0"/>
          <w:sz w:val="22"/>
        </w:rPr>
        <w:t>and I still feel for you,</w:t>
      </w:r>
    </w:p>
    <w:p>
      <w:r>
        <w:rPr>
          <w:rFonts w:ascii="Arial" w:hAnsi="Arial" w:eastAsia="Arial"/>
          <w:b w:val="0"/>
          <w:sz w:val="22"/>
        </w:rPr>
        <w:t>and you are empty and lonely,</w:t>
      </w:r>
    </w:p>
    <w:p>
      <w:r>
        <w:rPr>
          <w:rFonts w:ascii="Arial" w:hAnsi="Arial" w:eastAsia="Arial"/>
          <w:b w:val="0"/>
          <w:sz w:val="22"/>
        </w:rPr>
        <w:t>and unhappy as can be,</w:t>
      </w:r>
    </w:p>
    <w:p>
      <w:r>
        <w:rPr>
          <w:rFonts w:ascii="Arial" w:hAnsi="Arial" w:eastAsia="Arial"/>
          <w:b w:val="0"/>
          <w:sz w:val="22"/>
        </w:rPr>
        <w:t>and it is a tragedy to see such misery,</w:t>
      </w:r>
    </w:p>
    <w:p>
      <w:r>
        <w:rPr>
          <w:rFonts w:ascii="Arial" w:hAnsi="Arial" w:eastAsia="Arial"/>
          <w:b w:val="0"/>
          <w:sz w:val="22"/>
        </w:rPr>
        <w:t>and such unhappiness inside,</w:t>
      </w:r>
    </w:p>
    <w:p>
      <w:r>
        <w:rPr>
          <w:rFonts w:ascii="Arial" w:hAnsi="Arial" w:eastAsia="Arial"/>
          <w:b w:val="0"/>
          <w:sz w:val="22"/>
        </w:rPr>
        <w:t>and I wonder what caused it,</w:t>
      </w:r>
    </w:p>
    <w:p>
      <w:r>
        <w:rPr>
          <w:rFonts w:ascii="Arial" w:hAnsi="Arial" w:eastAsia="Arial"/>
          <w:b w:val="0"/>
          <w:sz w:val="22"/>
        </w:rPr>
        <w:t>and although I have compassion,</w:t>
      </w:r>
    </w:p>
    <w:p>
      <w:r>
        <w:rPr>
          <w:rFonts w:ascii="Arial" w:hAnsi="Arial" w:eastAsia="Arial"/>
          <w:b w:val="0"/>
          <w:sz w:val="22"/>
        </w:rPr>
        <w:t>It is you who have to fix it,</w:t>
      </w:r>
    </w:p>
    <w:p>
      <w:r>
        <w:rPr>
          <w:rFonts w:ascii="Arial" w:hAnsi="Arial" w:eastAsia="Arial"/>
          <w:b w:val="0"/>
          <w:sz w:val="22"/>
        </w:rPr>
        <w:t>not me,</w:t>
      </w:r>
    </w:p>
    <w:p>
      <w:r>
        <w:rPr>
          <w:rFonts w:ascii="Arial" w:hAnsi="Arial" w:eastAsia="Arial"/>
          <w:b w:val="0"/>
          <w:sz w:val="22"/>
        </w:rPr>
        <w:t>and time how slowly it passes by waiting for the time,</w:t>
      </w:r>
    </w:p>
    <w:p>
      <w:r>
        <w:rPr>
          <w:rFonts w:ascii="Arial" w:hAnsi="Arial" w:eastAsia="Arial"/>
          <w:b w:val="0"/>
          <w:sz w:val="22"/>
        </w:rPr>
        <w:t>the time that you change your life,</w:t>
      </w:r>
    </w:p>
    <w:p>
      <w:r>
        <w:rPr>
          <w:rFonts w:ascii="Arial" w:hAnsi="Arial" w:eastAsia="Arial"/>
          <w:b w:val="0"/>
          <w:sz w:val="22"/>
        </w:rPr>
        <w:t>but I wish you well and I wish you happiness,</w:t>
      </w:r>
    </w:p>
    <w:p>
      <w:r>
        <w:rPr>
          <w:rFonts w:ascii="Arial" w:hAnsi="Arial" w:eastAsia="Arial"/>
          <w:b w:val="0"/>
          <w:sz w:val="22"/>
        </w:rPr>
        <w:t>as I step aside and you pass on by,</w:t>
      </w:r>
    </w:p>
    <w:p>
      <w:r>
        <w:rPr>
          <w:rFonts w:ascii="Arial" w:hAnsi="Arial" w:eastAsia="Arial"/>
          <w:b w:val="0"/>
          <w:sz w:val="22"/>
        </w:rPr>
        <w:t>someone who I used to know,</w:t>
      </w:r>
    </w:p>
    <w:p>
      <w:r>
        <w:rPr>
          <w:rFonts w:ascii="Arial" w:hAnsi="Arial" w:eastAsia="Arial"/>
          <w:b w:val="0"/>
          <w:sz w:val="22"/>
        </w:rPr>
        <w:t>someone who I once cared for,</w:t>
      </w:r>
    </w:p>
    <w:p>
      <w:r>
        <w:rPr>
          <w:rFonts w:ascii="Arial" w:hAnsi="Arial" w:eastAsia="Arial"/>
          <w:b w:val="0"/>
          <w:sz w:val="22"/>
        </w:rPr>
        <w:t>someone who now wallows in miseries mire,</w:t>
      </w:r>
    </w:p>
    <w:p>
      <w:r>
        <w:rPr>
          <w:rFonts w:ascii="Arial" w:hAnsi="Arial" w:eastAsia="Arial"/>
          <w:b w:val="0"/>
          <w:sz w:val="22"/>
        </w:rPr>
        <w:t>unable to drag themselves up,</w:t>
      </w:r>
    </w:p>
    <w:p>
      <w:r>
        <w:rPr>
          <w:rFonts w:ascii="Arial" w:hAnsi="Arial" w:eastAsia="Arial"/>
          <w:b w:val="0"/>
          <w:sz w:val="22"/>
        </w:rPr>
        <w:t>unable to rise,</w:t>
      </w:r>
    </w:p>
    <w:p>
      <w:r>
        <w:rPr>
          <w:rFonts w:ascii="Arial" w:hAnsi="Arial" w:eastAsia="Arial"/>
          <w:b w:val="0"/>
          <w:sz w:val="22"/>
        </w:rPr>
        <w:t>unable to find contentment,</w:t>
      </w:r>
    </w:p>
    <w:p>
      <w:r>
        <w:rPr>
          <w:rFonts w:ascii="Arial" w:hAnsi="Arial" w:eastAsia="Arial"/>
          <w:b w:val="0"/>
          <w:sz w:val="22"/>
        </w:rPr>
        <w:t>unable to lift yourself out of the darkness,</w:t>
      </w:r>
    </w:p>
    <w:p>
      <w:r>
        <w:rPr>
          <w:rFonts w:ascii="Arial" w:hAnsi="Arial" w:eastAsia="Arial"/>
          <w:b w:val="0"/>
          <w:sz w:val="22"/>
        </w:rPr>
        <w:t>and with only a cold heart,</w:t>
      </w:r>
    </w:p>
    <w:p>
      <w:r>
        <w:rPr>
          <w:rFonts w:ascii="Arial" w:hAnsi="Arial" w:eastAsia="Arial"/>
          <w:b w:val="0"/>
          <w:sz w:val="22"/>
        </w:rPr>
        <w:t>and with only bitterness on your mind,</w:t>
      </w:r>
    </w:p>
    <w:p>
      <w:r>
        <w:rPr>
          <w:rFonts w:ascii="Arial" w:hAnsi="Arial" w:eastAsia="Arial"/>
          <w:b w:val="0"/>
          <w:sz w:val="22"/>
        </w:rPr>
        <w:t>how terrible it is to see you in such a state,</w:t>
      </w:r>
    </w:p>
    <w:p>
      <w:r>
        <w:rPr>
          <w:rFonts w:ascii="Arial" w:hAnsi="Arial" w:eastAsia="Arial"/>
          <w:b w:val="0"/>
          <w:sz w:val="22"/>
        </w:rPr>
        <w:t>the woman that I love pass like the wintry wind,</w:t>
      </w:r>
    </w:p>
    <w:p>
      <w:r>
        <w:rPr>
          <w:rFonts w:ascii="Arial" w:hAnsi="Arial" w:eastAsia="Arial"/>
          <w:b w:val="0"/>
          <w:sz w:val="22"/>
        </w:rPr>
        <w:t>as it howls so icily on by.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