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long walk in the Caribbean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long walk amongst the trees and the plants,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ferns and the lush vegetation,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tropical climb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 hills with views of the Caribbean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views of the glorious sandy beaches,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beautiful it is a long walk amongst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plants and the ferns and the lush vegetation,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long walk with you in the beauty of the Caribbean islands,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hand in hand with the sunlight in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relaxed atmosphere of the Caribbean,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 and me as relaxed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stand amongst the lush greenery,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down at our boat in the harbour,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the sailing boats 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beauty there is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the hustle and the bustle of the cities,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the noise, and happy to be just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taking time out from life, and not missing our old life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missing it one bit and revelling under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out to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along the coast to the nearest town,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the people on the beaches,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are as happy and as relaxed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are sharing a kiss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between the lush vegetation,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overlooking the beautiful tranquil glorious Caribbean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