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little plane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little plane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plane and I wonder where it is going and why.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little plane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how far as humans we travel in our lives,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far we travel in our footsteps,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far we travel on bicycles and in cars,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trams and in buses and in trains,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across the sky as the little plane it flies,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how much energy is generated,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all the movements,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many miles we travel in the times of our lives.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