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 little lost</w:t>
      </w:r>
    </w:p>
    <w:p/>
    <w:p>
      <w:r>
        <w:rPr>
          <w:rFonts w:ascii="Arial" w:hAnsi="Arial" w:eastAsia="Arial"/>
          <w:b w:val="0"/>
          <w:sz w:val="22"/>
        </w:rPr>
        <w:t>A little lost,</w:t>
      </w:r>
    </w:p>
    <w:p>
      <w:r>
        <w:rPr>
          <w:rFonts w:ascii="Arial" w:hAnsi="Arial" w:eastAsia="Arial"/>
          <w:b w:val="0"/>
          <w:sz w:val="22"/>
        </w:rPr>
        <w:t>a little lost in the mist and the fog,</w:t>
      </w:r>
    </w:p>
    <w:p>
      <w:r>
        <w:rPr>
          <w:rFonts w:ascii="Arial" w:hAnsi="Arial" w:eastAsia="Arial"/>
          <w:b w:val="0"/>
          <w:sz w:val="22"/>
        </w:rPr>
        <w:t>upon the grassy hill,</w:t>
      </w:r>
    </w:p>
    <w:p>
      <w:r>
        <w:rPr>
          <w:rFonts w:ascii="Arial" w:hAnsi="Arial" w:eastAsia="Arial"/>
          <w:b w:val="0"/>
          <w:sz w:val="22"/>
        </w:rPr>
        <w:t>where time seemingly stops,</w:t>
      </w:r>
    </w:p>
    <w:p>
      <w:r>
        <w:rPr>
          <w:rFonts w:ascii="Arial" w:hAnsi="Arial" w:eastAsia="Arial"/>
          <w:b w:val="0"/>
          <w:sz w:val="22"/>
        </w:rPr>
        <w:t>as I am stood by the foot of the trees,</w:t>
      </w:r>
    </w:p>
    <w:p>
      <w:r>
        <w:rPr>
          <w:rFonts w:ascii="Arial" w:hAnsi="Arial" w:eastAsia="Arial"/>
          <w:b w:val="0"/>
          <w:sz w:val="22"/>
        </w:rPr>
        <w:t>under the soil,</w:t>
      </w:r>
    </w:p>
    <w:p>
      <w:r>
        <w:rPr>
          <w:rFonts w:ascii="Arial" w:hAnsi="Arial" w:eastAsia="Arial"/>
          <w:b w:val="0"/>
          <w:sz w:val="22"/>
        </w:rPr>
        <w:t>there lays a box, there lays a box,</w:t>
      </w:r>
    </w:p>
    <w:p>
      <w:r>
        <w:rPr>
          <w:rFonts w:ascii="Arial" w:hAnsi="Arial" w:eastAsia="Arial"/>
          <w:b w:val="0"/>
          <w:sz w:val="22"/>
        </w:rPr>
        <w:t>a simple box, with the hair of my lost love in a locket,</w:t>
      </w:r>
    </w:p>
    <w:p>
      <w:r>
        <w:rPr>
          <w:rFonts w:ascii="Arial" w:hAnsi="Arial" w:eastAsia="Arial"/>
          <w:b w:val="0"/>
          <w:sz w:val="22"/>
        </w:rPr>
        <w:t>overlooking the sea,</w:t>
      </w:r>
    </w:p>
    <w:p>
      <w:r>
        <w:rPr>
          <w:rFonts w:ascii="Arial" w:hAnsi="Arial" w:eastAsia="Arial"/>
          <w:b w:val="0"/>
          <w:sz w:val="22"/>
        </w:rPr>
        <w:t>where she drowned unhappily, unhappily,</w:t>
      </w:r>
    </w:p>
    <w:p>
      <w:r>
        <w:rPr>
          <w:rFonts w:ascii="Arial" w:hAnsi="Arial" w:eastAsia="Arial"/>
          <w:b w:val="0"/>
          <w:sz w:val="22"/>
        </w:rPr>
        <w:t>and found herself out of her depth,</w:t>
      </w:r>
    </w:p>
    <w:p>
      <w:r>
        <w:rPr>
          <w:rFonts w:ascii="Arial" w:hAnsi="Arial" w:eastAsia="Arial"/>
          <w:b w:val="0"/>
          <w:sz w:val="22"/>
        </w:rPr>
        <w:t>and was caught in the waves,</w:t>
      </w:r>
    </w:p>
    <w:p>
      <w:r>
        <w:rPr>
          <w:rFonts w:ascii="Arial" w:hAnsi="Arial" w:eastAsia="Arial"/>
          <w:b w:val="0"/>
          <w:sz w:val="22"/>
        </w:rPr>
        <w:t>and smashed upon the rocks,</w:t>
      </w:r>
    </w:p>
    <w:p>
      <w:r>
        <w:rPr>
          <w:rFonts w:ascii="Arial" w:hAnsi="Arial" w:eastAsia="Arial"/>
          <w:b w:val="0"/>
          <w:sz w:val="22"/>
        </w:rPr>
        <w:t>smashed upon the rocks,</w:t>
      </w:r>
    </w:p>
    <w:p>
      <w:r>
        <w:rPr>
          <w:rFonts w:ascii="Arial" w:hAnsi="Arial" w:eastAsia="Arial"/>
          <w:b w:val="0"/>
          <w:sz w:val="22"/>
        </w:rPr>
        <w:t>oh, my love how I miss thee, how I miss thee,</w:t>
      </w:r>
    </w:p>
    <w:p>
      <w:r>
        <w:rPr>
          <w:rFonts w:ascii="Arial" w:hAnsi="Arial" w:eastAsia="Arial"/>
          <w:b w:val="0"/>
          <w:sz w:val="22"/>
        </w:rPr>
        <w:t>because without you I am lost, truly lost,</w:t>
      </w:r>
    </w:p>
    <w:p>
      <w:r>
        <w:rPr>
          <w:rFonts w:ascii="Arial" w:hAnsi="Arial" w:eastAsia="Arial"/>
          <w:b w:val="0"/>
          <w:sz w:val="22"/>
        </w:rPr>
        <w:t>and all I have are your locks,</w:t>
      </w:r>
    </w:p>
    <w:p>
      <w:r>
        <w:rPr>
          <w:rFonts w:ascii="Arial" w:hAnsi="Arial" w:eastAsia="Arial"/>
          <w:b w:val="0"/>
          <w:sz w:val="22"/>
        </w:rPr>
        <w:t>your locks to remember thee,</w:t>
      </w:r>
    </w:p>
    <w:p>
      <w:r>
        <w:rPr>
          <w:rFonts w:ascii="Arial" w:hAnsi="Arial" w:eastAsia="Arial"/>
          <w:b w:val="0"/>
          <w:sz w:val="22"/>
        </w:rPr>
        <w:t>as I overlook the sea,</w:t>
      </w:r>
    </w:p>
    <w:p>
      <w:r>
        <w:rPr>
          <w:rFonts w:ascii="Arial" w:hAnsi="Arial" w:eastAsia="Arial"/>
          <w:b w:val="0"/>
          <w:sz w:val="22"/>
        </w:rPr>
        <w:t>and my heart it is as broken as your body,</w:t>
      </w:r>
    </w:p>
    <w:p>
      <w:r>
        <w:rPr>
          <w:rFonts w:ascii="Arial" w:hAnsi="Arial" w:eastAsia="Arial"/>
          <w:b w:val="0"/>
          <w:sz w:val="22"/>
        </w:rPr>
        <w:t>was upon the rocks, upon the rocks,</w:t>
      </w:r>
    </w:p>
    <w:p>
      <w:r>
        <w:rPr>
          <w:rFonts w:ascii="Arial" w:hAnsi="Arial" w:eastAsia="Arial"/>
          <w:b w:val="0"/>
          <w:sz w:val="22"/>
        </w:rPr>
        <w:t>and alas my love who is lost forevermore,</w:t>
      </w:r>
    </w:p>
    <w:p>
      <w:r>
        <w:rPr>
          <w:rFonts w:ascii="Arial" w:hAnsi="Arial" w:eastAsia="Arial"/>
          <w:b w:val="0"/>
          <w:sz w:val="22"/>
        </w:rPr>
        <w:t>oh, such tragedy and misery,</w:t>
      </w:r>
    </w:p>
    <w:p>
      <w:r>
        <w:rPr>
          <w:rFonts w:ascii="Arial" w:hAnsi="Arial" w:eastAsia="Arial"/>
          <w:b w:val="0"/>
          <w:sz w:val="22"/>
        </w:rPr>
        <w:t>and tears in my eyes, and how I cry,</w:t>
      </w:r>
    </w:p>
    <w:p>
      <w:r>
        <w:rPr>
          <w:rFonts w:ascii="Arial" w:hAnsi="Arial" w:eastAsia="Arial"/>
          <w:b w:val="0"/>
          <w:sz w:val="22"/>
        </w:rPr>
        <w:t>because all I have is the memories of you and your locks,</w:t>
      </w:r>
    </w:p>
    <w:p>
      <w:r>
        <w:rPr>
          <w:rFonts w:ascii="Arial" w:hAnsi="Arial" w:eastAsia="Arial"/>
          <w:b w:val="0"/>
          <w:sz w:val="22"/>
        </w:rPr>
        <w:t>your locks in a box,</w:t>
      </w:r>
    </w:p>
    <w:p>
      <w:r>
        <w:rPr>
          <w:rFonts w:ascii="Arial" w:hAnsi="Arial" w:eastAsia="Arial"/>
          <w:b w:val="0"/>
          <w:sz w:val="22"/>
        </w:rPr>
        <w:t>and visions of you helpless and drowning in the sea,</w:t>
      </w:r>
    </w:p>
    <w:p>
      <w:r>
        <w:rPr>
          <w:rFonts w:ascii="Arial" w:hAnsi="Arial" w:eastAsia="Arial"/>
          <w:b w:val="0"/>
          <w:sz w:val="22"/>
        </w:rPr>
        <w:t>and smashing against the rocks, smashing against the rocks.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