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 leaf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 leaf upon the river floating gently,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gently rotating as it flows out to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leaf upon the river glorious in all its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glorious as it could be.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single leaf,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single leaf bright and green,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single leaf in its beautiful splendour,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ever glorious in its decree,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beautiful it is upon the tree where it should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beautiful with the light coming through the leaves,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is as beautiful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it floats gently down the stream,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hope may it return someday,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hope it may it return anew for there is life after death,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life after death it is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is sad to see something so beautiful,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 so beautiful die and I will admire it one last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one last time as it passes by,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one last time as it passes by,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heads to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it will disintegrate in the water,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become part of the water that is picked up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falls as heavenly raindrops from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raindrops that nourishes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their translucent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one minute in their beautiful form,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 the next gone,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gone in the blink of an eye.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