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handful of rain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© Ben Robinson 2022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Dedicated to Bruce Forsyth, who was always witty and entertaining, and all the comedians of the world who make the world a happier place.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Index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handful of rain, 5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flowers, 7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day, 9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Battlefield of the mind, 10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Catatonic, 12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Come on, 16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Contemplation, 13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Day, 15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you, 17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Erased, 19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Feeling, 21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Fire, 22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Flying overhead, 26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Golden glow, 28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on, 30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Houses, 33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did this, 34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Hurrying along the street, 35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drink a little, 36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see, 37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I’ve woken, 39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cafe, 67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arms of you, 41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city, 42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get going, 43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Lofty, 44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through the trees, 60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Meteorites and asteroids, 45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as much, 46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horizon, 31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Outburst, 46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Pain, 47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Raindrops, 48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here, 49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Seventeen days, 50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Sometimes, 53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Step forwards, 54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bells, 55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clearest skies, 56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society of you, 52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are, 58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fragile beauty, 27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birds, 59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Unmoved, 61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vain, 62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Walk, 63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Wandered, 65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have, 66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 see, 68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you said, 69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are you, 70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another, 71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blatherskite, 72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handful of rain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handful of rain, a heart full of glass!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 and sadness and bitterness, and helplessness.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life makes you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life makes you 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far too often, far too painful,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many people’s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many metaphorical buckets,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filled with tears collected throughout the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many sad moments that you wish would pass,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do not, alas.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life, what a terrible thought the strife,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strife that life far too often brings to us.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eyes and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full of the visions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personal and global tragedies,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inhumanity to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constantly on the internet,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radio and on our television screens,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far away happiness seems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happiness for many seems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horizon that they never can seem to reach.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many filled with mixed emotions and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terribly complex life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sad tragedies in the memories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dust of the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memories that continue to bring so many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that continue to frustrate,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upset and perplex.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 life, oh, life, whatever next?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handful of rain?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heart full of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bucket full of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mind filled with fears,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and fears that we no longer wish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those fears, those fears,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fears that we have cried over for far too many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we wish that they would disappear and leave us alone!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Bad sadly it seems,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respite from the troubles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often far too much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way seemingly to put things right.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life, the troubles, and the strife.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trouble there is 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that is how life is, never easy, no, never easy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in life we suffer,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life turns from happiness to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regularly and erodes at our souls.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sadly, sadly, there are far too many in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whose lives are filled with regret,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tragically, how often life is shattered by depression,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times in life we have shattered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times we find ourselves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off course.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often, in countless numbers,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many do weigh up the value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wonder whether life upon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whether life upon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worth the emotional and the financial cost?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