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blank page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blank page, a new start,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work of fiction, or a work of 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what inspires you in your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make a start,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so powerful is creation, and so variable, and so flexible,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it captures your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wherever your mind wanders,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great are the possibilities,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for generations in millions of memories,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can leave its mark.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