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big heart</w:t>
      </w:r>
    </w:p>
    <w:p/>
    <w:p>
      <w:r>
        <w:rPr>
          <w:rFonts w:ascii="Arial" w:hAnsi="Arial" w:eastAsia="Arial"/>
          <w:b w:val="0"/>
          <w:sz w:val="22"/>
        </w:rPr>
        <w:t>A big heart,</w:t>
      </w:r>
    </w:p>
    <w:p>
      <w:r>
        <w:rPr>
          <w:rFonts w:ascii="Arial" w:hAnsi="Arial" w:eastAsia="Arial"/>
          <w:b w:val="0"/>
          <w:sz w:val="22"/>
        </w:rPr>
        <w:t>a kind caring mind,</w:t>
      </w:r>
    </w:p>
    <w:p>
      <w:r>
        <w:rPr>
          <w:rFonts w:ascii="Arial" w:hAnsi="Arial" w:eastAsia="Arial"/>
          <w:b w:val="0"/>
          <w:sz w:val="22"/>
        </w:rPr>
        <w:t>and blue,</w:t>
      </w:r>
    </w:p>
    <w:p>
      <w:r>
        <w:rPr>
          <w:rFonts w:ascii="Arial" w:hAnsi="Arial" w:eastAsia="Arial"/>
          <w:b w:val="0"/>
          <w:sz w:val="22"/>
        </w:rPr>
        <w:t>blue eyes,</w:t>
      </w:r>
    </w:p>
    <w:p>
      <w:r>
        <w:rPr>
          <w:rFonts w:ascii="Arial" w:hAnsi="Arial" w:eastAsia="Arial"/>
          <w:b w:val="0"/>
          <w:sz w:val="22"/>
        </w:rPr>
        <w:t>beauty in the candlelight,</w:t>
      </w:r>
    </w:p>
    <w:p>
      <w:r>
        <w:rPr>
          <w:rFonts w:ascii="Arial" w:hAnsi="Arial" w:eastAsia="Arial"/>
          <w:b w:val="0"/>
          <w:sz w:val="22"/>
        </w:rPr>
        <w:t>the bedevilling kind,</w:t>
      </w:r>
    </w:p>
    <w:p>
      <w:r>
        <w:rPr>
          <w:rFonts w:ascii="Arial" w:hAnsi="Arial" w:eastAsia="Arial"/>
          <w:b w:val="0"/>
          <w:sz w:val="22"/>
        </w:rPr>
        <w:t>sensual and teasing,</w:t>
      </w:r>
    </w:p>
    <w:p>
      <w:r>
        <w:rPr>
          <w:rFonts w:ascii="Arial" w:hAnsi="Arial" w:eastAsia="Arial"/>
          <w:b w:val="0"/>
          <w:sz w:val="22"/>
        </w:rPr>
        <w:t>and a glorious smile,</w:t>
      </w:r>
    </w:p>
    <w:p>
      <w:r>
        <w:rPr>
          <w:rFonts w:ascii="Arial" w:hAnsi="Arial" w:eastAsia="Arial"/>
          <w:b w:val="0"/>
          <w:sz w:val="22"/>
        </w:rPr>
        <w:t>and magnificent and effervescent,</w:t>
      </w:r>
    </w:p>
    <w:p>
      <w:r>
        <w:rPr>
          <w:rFonts w:ascii="Arial" w:hAnsi="Arial" w:eastAsia="Arial"/>
          <w:b w:val="0"/>
          <w:sz w:val="22"/>
        </w:rPr>
        <w:t>and bubbling with style,</w:t>
      </w:r>
    </w:p>
    <w:p>
      <w:r>
        <w:rPr>
          <w:rFonts w:ascii="Arial" w:hAnsi="Arial" w:eastAsia="Arial"/>
          <w:b w:val="0"/>
          <w:sz w:val="22"/>
        </w:rPr>
        <w:t>and before my eyes,</w:t>
      </w:r>
    </w:p>
    <w:p>
      <w:r>
        <w:rPr>
          <w:rFonts w:ascii="Arial" w:hAnsi="Arial" w:eastAsia="Arial"/>
          <w:b w:val="0"/>
          <w:sz w:val="22"/>
        </w:rPr>
        <w:t>a glorious surprise,</w:t>
      </w:r>
    </w:p>
    <w:p>
      <w:r>
        <w:rPr>
          <w:rFonts w:ascii="Arial" w:hAnsi="Arial" w:eastAsia="Arial"/>
          <w:b w:val="0"/>
          <w:sz w:val="22"/>
        </w:rPr>
        <w:t>a wonderful woman with wickedness on her mind,</w:t>
      </w:r>
    </w:p>
    <w:p>
      <w:r>
        <w:rPr>
          <w:rFonts w:ascii="Arial" w:hAnsi="Arial" w:eastAsia="Arial"/>
          <w:b w:val="0"/>
          <w:sz w:val="22"/>
        </w:rPr>
        <w:t>but I do not mind,</w:t>
      </w:r>
    </w:p>
    <w:p>
      <w:r>
        <w:rPr>
          <w:rFonts w:ascii="Arial" w:hAnsi="Arial" w:eastAsia="Arial"/>
          <w:b w:val="0"/>
          <w:sz w:val="22"/>
        </w:rPr>
        <w:t>I do not mind at all,</w:t>
      </w:r>
    </w:p>
    <w:p>
      <w:r>
        <w:rPr>
          <w:rFonts w:ascii="Arial" w:hAnsi="Arial" w:eastAsia="Arial"/>
          <w:b w:val="0"/>
          <w:sz w:val="22"/>
        </w:rPr>
        <w:t>and I am a sucker for love,</w:t>
      </w:r>
    </w:p>
    <w:p>
      <w:r>
        <w:rPr>
          <w:rFonts w:ascii="Arial" w:hAnsi="Arial" w:eastAsia="Arial"/>
          <w:b w:val="0"/>
          <w:sz w:val="22"/>
        </w:rPr>
        <w:t>and oh, how quickly I fall,</w:t>
      </w:r>
    </w:p>
    <w:p>
      <w:r>
        <w:rPr>
          <w:rFonts w:ascii="Arial" w:hAnsi="Arial" w:eastAsia="Arial"/>
          <w:b w:val="0"/>
          <w:sz w:val="22"/>
        </w:rPr>
        <w:t>oh, how quickly I fall,</w:t>
      </w:r>
    </w:p>
    <w:p>
      <w:r>
        <w:rPr>
          <w:rFonts w:ascii="Arial" w:hAnsi="Arial" w:eastAsia="Arial"/>
          <w:b w:val="0"/>
          <w:sz w:val="22"/>
        </w:rPr>
        <w:t>and how my heart it rises so rapidly,</w:t>
      </w:r>
    </w:p>
    <w:p>
      <w:r>
        <w:rPr>
          <w:rFonts w:ascii="Arial" w:hAnsi="Arial" w:eastAsia="Arial"/>
          <w:b w:val="0"/>
          <w:sz w:val="22"/>
        </w:rPr>
        <w:t>with the wonder of it all,</w:t>
      </w:r>
    </w:p>
    <w:p>
      <w:r>
        <w:rPr>
          <w:rFonts w:ascii="Arial" w:hAnsi="Arial" w:eastAsia="Arial"/>
          <w:b w:val="0"/>
          <w:sz w:val="22"/>
        </w:rPr>
        <w:t>as I sit before her,</w:t>
      </w:r>
    </w:p>
    <w:p>
      <w:r>
        <w:rPr>
          <w:rFonts w:ascii="Arial" w:hAnsi="Arial" w:eastAsia="Arial"/>
          <w:b w:val="0"/>
          <w:sz w:val="22"/>
        </w:rPr>
        <w:t>the one who I barely know at all,</w:t>
      </w:r>
    </w:p>
    <w:p>
      <w:r>
        <w:rPr>
          <w:rFonts w:ascii="Arial" w:hAnsi="Arial" w:eastAsia="Arial"/>
          <w:b w:val="0"/>
          <w:sz w:val="22"/>
        </w:rPr>
        <w:t>yes, how glorious she looks and how beautiful,</w:t>
      </w:r>
    </w:p>
    <w:p>
      <w:r>
        <w:rPr>
          <w:rFonts w:ascii="Arial" w:hAnsi="Arial" w:eastAsia="Arial"/>
          <w:b w:val="0"/>
          <w:sz w:val="22"/>
        </w:rPr>
        <w:t>how beautiful she looks,</w:t>
      </w:r>
    </w:p>
    <w:p>
      <w:r>
        <w:rPr>
          <w:rFonts w:ascii="Arial" w:hAnsi="Arial" w:eastAsia="Arial"/>
          <w:b w:val="0"/>
          <w:sz w:val="22"/>
        </w:rPr>
        <w:t>with her ringlets,</w:t>
      </w:r>
    </w:p>
    <w:p>
      <w:r>
        <w:rPr>
          <w:rFonts w:ascii="Arial" w:hAnsi="Arial" w:eastAsia="Arial"/>
          <w:b w:val="0"/>
          <w:sz w:val="22"/>
        </w:rPr>
        <w:t>and those eyes so wide,</w:t>
      </w:r>
    </w:p>
    <w:p>
      <w:r>
        <w:rPr>
          <w:rFonts w:ascii="Arial" w:hAnsi="Arial" w:eastAsia="Arial"/>
          <w:b w:val="0"/>
          <w:sz w:val="22"/>
        </w:rPr>
        <w:t>and with her smiling so bright,</w:t>
      </w:r>
    </w:p>
    <w:p>
      <w:r>
        <w:rPr>
          <w:rFonts w:ascii="Arial" w:hAnsi="Arial" w:eastAsia="Arial"/>
          <w:b w:val="0"/>
          <w:sz w:val="22"/>
        </w:rPr>
        <w:t>and that smile it is as if it is a mile wide,</w:t>
      </w:r>
    </w:p>
    <w:p>
      <w:r>
        <w:rPr>
          <w:rFonts w:ascii="Arial" w:hAnsi="Arial" w:eastAsia="Arial"/>
          <w:b w:val="0"/>
          <w:sz w:val="22"/>
        </w:rPr>
        <w:t>and I look at her with lust and tonight,</w:t>
      </w:r>
    </w:p>
    <w:p>
      <w:r>
        <w:rPr>
          <w:rFonts w:ascii="Arial" w:hAnsi="Arial" w:eastAsia="Arial"/>
          <w:b w:val="0"/>
          <w:sz w:val="22"/>
        </w:rPr>
        <w:t>maybe,</w:t>
      </w:r>
    </w:p>
    <w:p>
      <w:r>
        <w:rPr>
          <w:rFonts w:ascii="Arial" w:hAnsi="Arial" w:eastAsia="Arial"/>
          <w:b w:val="0"/>
          <w:sz w:val="22"/>
        </w:rPr>
        <w:t>maybe tonight,</w:t>
      </w:r>
    </w:p>
    <w:p>
      <w:r>
        <w:rPr>
          <w:rFonts w:ascii="Arial" w:hAnsi="Arial" w:eastAsia="Arial"/>
          <w:b w:val="0"/>
          <w:sz w:val="22"/>
        </w:rPr>
        <w:t>tonight, will be the night,</w:t>
      </w:r>
    </w:p>
    <w:p>
      <w:r>
        <w:rPr>
          <w:rFonts w:ascii="Arial" w:hAnsi="Arial" w:eastAsia="Arial"/>
          <w:b w:val="0"/>
          <w:sz w:val="22"/>
        </w:rPr>
        <w:t>and everything is alright,</w:t>
      </w:r>
    </w:p>
    <w:p>
      <w:r>
        <w:rPr>
          <w:rFonts w:ascii="Arial" w:hAnsi="Arial" w:eastAsia="Arial"/>
          <w:b w:val="0"/>
          <w:sz w:val="22"/>
        </w:rPr>
        <w:t>sat opposite her in the candlelight,</w:t>
      </w:r>
    </w:p>
    <w:p>
      <w:r>
        <w:rPr>
          <w:rFonts w:ascii="Arial" w:hAnsi="Arial" w:eastAsia="Arial"/>
          <w:b w:val="0"/>
          <w:sz w:val="22"/>
        </w:rPr>
        <w:t>listening to her silky voice,</w:t>
      </w:r>
    </w:p>
    <w:p>
      <w:r>
        <w:rPr>
          <w:rFonts w:ascii="Arial" w:hAnsi="Arial" w:eastAsia="Arial"/>
          <w:b w:val="0"/>
          <w:sz w:val="22"/>
        </w:rPr>
        <w:t>and being drawn in so easily by the temptation,</w:t>
      </w:r>
    </w:p>
    <w:p>
      <w:r>
        <w:rPr>
          <w:rFonts w:ascii="Arial" w:hAnsi="Arial" w:eastAsia="Arial"/>
          <w:b w:val="0"/>
          <w:sz w:val="22"/>
        </w:rPr>
        <w:t>before my eyes,</w:t>
      </w:r>
    </w:p>
    <w:p>
      <w:r>
        <w:rPr>
          <w:rFonts w:ascii="Arial" w:hAnsi="Arial" w:eastAsia="Arial"/>
          <w:b w:val="0"/>
          <w:sz w:val="22"/>
        </w:rPr>
        <w:t>as she with the big heart,</w:t>
      </w:r>
    </w:p>
    <w:p>
      <w:r>
        <w:rPr>
          <w:rFonts w:ascii="Arial" w:hAnsi="Arial" w:eastAsia="Arial"/>
          <w:b w:val="0"/>
          <w:sz w:val="22"/>
        </w:rPr>
        <w:t>and the glorious laugh,</w:t>
      </w:r>
    </w:p>
    <w:p>
      <w:r>
        <w:rPr>
          <w:rFonts w:ascii="Arial" w:hAnsi="Arial" w:eastAsia="Arial"/>
          <w:b w:val="0"/>
          <w:sz w:val="22"/>
        </w:rPr>
        <w:t>and the kind caring mind,</w:t>
      </w:r>
    </w:p>
    <w:p>
      <w:r>
        <w:rPr>
          <w:rFonts w:ascii="Arial" w:hAnsi="Arial" w:eastAsia="Arial"/>
          <w:b w:val="0"/>
          <w:sz w:val="22"/>
        </w:rPr>
        <w:t>and the blue,</w:t>
      </w:r>
    </w:p>
    <w:p>
      <w:r>
        <w:rPr>
          <w:rFonts w:ascii="Arial" w:hAnsi="Arial" w:eastAsia="Arial"/>
          <w:b w:val="0"/>
          <w:sz w:val="22"/>
        </w:rPr>
        <w:t>blue eyes,</w:t>
      </w:r>
    </w:p>
    <w:p>
      <w:r>
        <w:rPr>
          <w:rFonts w:ascii="Arial" w:hAnsi="Arial" w:eastAsia="Arial"/>
          <w:b w:val="0"/>
          <w:sz w:val="22"/>
        </w:rPr>
        <w:t>And she flutters her eyelids at me,</w:t>
      </w:r>
    </w:p>
    <w:p>
      <w:r>
        <w:rPr>
          <w:rFonts w:ascii="Arial" w:hAnsi="Arial" w:eastAsia="Arial"/>
          <w:b w:val="0"/>
          <w:sz w:val="22"/>
        </w:rPr>
        <w:t>and blows me a kiss sensually,</w:t>
      </w:r>
    </w:p>
    <w:p>
      <w:r>
        <w:rPr>
          <w:rFonts w:ascii="Arial" w:hAnsi="Arial" w:eastAsia="Arial"/>
          <w:b w:val="0"/>
          <w:sz w:val="22"/>
        </w:rPr>
        <w:t>and my heart it leaps,</w:t>
      </w:r>
    </w:p>
    <w:p>
      <w:r>
        <w:rPr>
          <w:rFonts w:ascii="Arial" w:hAnsi="Arial" w:eastAsia="Arial"/>
          <w:b w:val="0"/>
          <w:sz w:val="22"/>
        </w:rPr>
        <w:t>it leaps what seems a million miles.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