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6 windowpanes</w:t>
      </w:r>
    </w:p>
    <w:p/>
    <w:p>
      <w:r>
        <w:rPr>
          <w:rFonts w:ascii="Arial" w:hAnsi="Arial" w:eastAsia="Arial"/>
          <w:b w:val="0"/>
          <w:sz w:val="22"/>
        </w:rPr>
        <w:t>6 windowpanes,</w:t>
      </w:r>
    </w:p>
    <w:p>
      <w:r>
        <w:rPr>
          <w:rFonts w:ascii="Arial" w:hAnsi="Arial" w:eastAsia="Arial"/>
          <w:b w:val="0"/>
          <w:sz w:val="22"/>
        </w:rPr>
        <w:t>blue sky,</w:t>
      </w:r>
    </w:p>
    <w:p>
      <w:r>
        <w:rPr>
          <w:rFonts w:ascii="Arial" w:hAnsi="Arial" w:eastAsia="Arial"/>
          <w:b w:val="0"/>
          <w:sz w:val="22"/>
        </w:rPr>
        <w:t>a tree,</w:t>
      </w:r>
    </w:p>
    <w:p>
      <w:r>
        <w:rPr>
          <w:rFonts w:ascii="Arial" w:hAnsi="Arial" w:eastAsia="Arial"/>
          <w:b w:val="0"/>
          <w:sz w:val="22"/>
        </w:rPr>
        <w:t>and tiredness,</w:t>
      </w:r>
    </w:p>
    <w:p>
      <w:r>
        <w:rPr>
          <w:rFonts w:ascii="Arial" w:hAnsi="Arial" w:eastAsia="Arial"/>
          <w:b w:val="0"/>
          <w:sz w:val="22"/>
        </w:rPr>
        <w:t>tiredness in my brain,</w:t>
      </w:r>
    </w:p>
    <w:p>
      <w:r>
        <w:rPr>
          <w:rFonts w:ascii="Arial" w:hAnsi="Arial" w:eastAsia="Arial"/>
          <w:b w:val="0"/>
          <w:sz w:val="22"/>
        </w:rPr>
        <w:t>6 windowpanes,</w:t>
      </w:r>
    </w:p>
    <w:p>
      <w:r>
        <w:rPr>
          <w:rFonts w:ascii="Arial" w:hAnsi="Arial" w:eastAsia="Arial"/>
          <w:b w:val="0"/>
          <w:sz w:val="22"/>
        </w:rPr>
        <w:t>and rain,</w:t>
      </w:r>
    </w:p>
    <w:p>
      <w:r>
        <w:rPr>
          <w:rFonts w:ascii="Arial" w:hAnsi="Arial" w:eastAsia="Arial"/>
          <w:b w:val="0"/>
          <w:sz w:val="22"/>
        </w:rPr>
        <w:t>and feeling sleepy,</w:t>
      </w:r>
    </w:p>
    <w:p>
      <w:r>
        <w:rPr>
          <w:rFonts w:ascii="Arial" w:hAnsi="Arial" w:eastAsia="Arial"/>
          <w:b w:val="0"/>
          <w:sz w:val="22"/>
        </w:rPr>
        <w:t>wishing the day away.</w:t>
      </w:r>
    </w:p>
    <w:p>
      <w:r>
        <w:rPr>
          <w:rFonts w:ascii="Arial" w:hAnsi="Arial" w:eastAsia="Arial"/>
          <w:b w:val="0"/>
          <w:sz w:val="22"/>
        </w:rPr>
        <w:t>6 windowpanes, and sun,</w:t>
      </w:r>
    </w:p>
    <w:p>
      <w:r>
        <w:rPr>
          <w:rFonts w:ascii="Arial" w:hAnsi="Arial" w:eastAsia="Arial"/>
          <w:b w:val="0"/>
          <w:sz w:val="22"/>
        </w:rPr>
        <w:t>and enthusiasm and wonder,</w:t>
      </w:r>
    </w:p>
    <w:p>
      <w:r>
        <w:rPr>
          <w:rFonts w:ascii="Arial" w:hAnsi="Arial" w:eastAsia="Arial"/>
          <w:b w:val="0"/>
          <w:sz w:val="22"/>
        </w:rPr>
        <w:t>often views mostly of grey this time of year,</w:t>
      </w:r>
    </w:p>
    <w:p>
      <w:r>
        <w:rPr>
          <w:rFonts w:ascii="Arial" w:hAnsi="Arial" w:eastAsia="Arial"/>
          <w:b w:val="0"/>
          <w:sz w:val="22"/>
        </w:rPr>
        <w:t>and blue,</w:t>
      </w:r>
    </w:p>
    <w:p>
      <w:r>
        <w:rPr>
          <w:rFonts w:ascii="Arial" w:hAnsi="Arial" w:eastAsia="Arial"/>
          <w:b w:val="0"/>
          <w:sz w:val="22"/>
        </w:rPr>
        <w:t>and nature at its best and its worst,</w:t>
      </w:r>
    </w:p>
    <w:p>
      <w:r>
        <w:rPr>
          <w:rFonts w:ascii="Arial" w:hAnsi="Arial" w:eastAsia="Arial"/>
          <w:b w:val="0"/>
          <w:sz w:val="22"/>
        </w:rPr>
        <w:t>and happiness,</w:t>
      </w:r>
    </w:p>
    <w:p>
      <w:r>
        <w:rPr>
          <w:rFonts w:ascii="Arial" w:hAnsi="Arial" w:eastAsia="Arial"/>
          <w:b w:val="0"/>
          <w:sz w:val="22"/>
        </w:rPr>
        <w:t>and dullness too,</w:t>
      </w:r>
    </w:p>
    <w:p>
      <w:r>
        <w:rPr>
          <w:rFonts w:ascii="Arial" w:hAnsi="Arial" w:eastAsia="Arial"/>
          <w:b w:val="0"/>
          <w:sz w:val="22"/>
        </w:rPr>
        <w:t>but what a view,</w:t>
      </w:r>
    </w:p>
    <w:p>
      <w:r>
        <w:rPr>
          <w:rFonts w:ascii="Arial" w:hAnsi="Arial" w:eastAsia="Arial"/>
          <w:b w:val="0"/>
          <w:sz w:val="22"/>
        </w:rPr>
        <w:t>what a view no matter the weather,</w:t>
      </w:r>
    </w:p>
    <w:p>
      <w:r>
        <w:rPr>
          <w:rFonts w:ascii="Arial" w:hAnsi="Arial" w:eastAsia="Arial"/>
          <w:b w:val="0"/>
          <w:sz w:val="22"/>
        </w:rPr>
        <w:t>in the warm and the cool,</w:t>
      </w:r>
    </w:p>
    <w:p>
      <w:r>
        <w:rPr>
          <w:rFonts w:ascii="Arial" w:hAnsi="Arial" w:eastAsia="Arial"/>
          <w:b w:val="0"/>
          <w:sz w:val="22"/>
        </w:rPr>
        <w:t>and at home,</w:t>
      </w:r>
    </w:p>
    <w:p>
      <w:r>
        <w:rPr>
          <w:rFonts w:ascii="Arial" w:hAnsi="Arial" w:eastAsia="Arial"/>
          <w:b w:val="0"/>
          <w:sz w:val="22"/>
        </w:rPr>
        <w:t>alone,</w:t>
      </w:r>
    </w:p>
    <w:p>
      <w:r>
        <w:rPr>
          <w:rFonts w:ascii="Arial" w:hAnsi="Arial" w:eastAsia="Arial"/>
          <w:b w:val="0"/>
          <w:sz w:val="22"/>
        </w:rPr>
        <w:t>alone with a book,</w:t>
      </w:r>
    </w:p>
    <w:p>
      <w:r>
        <w:rPr>
          <w:rFonts w:ascii="Arial" w:hAnsi="Arial" w:eastAsia="Arial"/>
          <w:b w:val="0"/>
          <w:sz w:val="22"/>
        </w:rPr>
        <w:t>relaxing not listening to the phone,</w:t>
      </w:r>
    </w:p>
    <w:p>
      <w:r>
        <w:rPr>
          <w:rFonts w:ascii="Arial" w:hAnsi="Arial" w:eastAsia="Arial"/>
          <w:b w:val="0"/>
          <w:sz w:val="22"/>
        </w:rPr>
        <w:t>and engrossed in the stories that I love the most,</w:t>
      </w:r>
    </w:p>
    <w:p>
      <w:r>
        <w:rPr>
          <w:rFonts w:ascii="Arial" w:hAnsi="Arial" w:eastAsia="Arial"/>
          <w:b w:val="0"/>
          <w:sz w:val="22"/>
        </w:rPr>
        <w:t>in my happy home,</w:t>
      </w:r>
    </w:p>
    <w:p>
      <w:r>
        <w:rPr>
          <w:rFonts w:ascii="Arial" w:hAnsi="Arial" w:eastAsia="Arial"/>
          <w:b w:val="0"/>
          <w:sz w:val="22"/>
        </w:rPr>
        <w:t>with my mind as calm as can be,</w:t>
      </w:r>
    </w:p>
    <w:p>
      <w:r>
        <w:rPr>
          <w:rFonts w:ascii="Arial" w:hAnsi="Arial" w:eastAsia="Arial"/>
          <w:b w:val="0"/>
          <w:sz w:val="22"/>
        </w:rPr>
        <w:t>on its quest to explore strange worlds,</w:t>
      </w:r>
    </w:p>
    <w:p>
      <w:r>
        <w:rPr>
          <w:rFonts w:ascii="Arial" w:hAnsi="Arial" w:eastAsia="Arial"/>
          <w:b w:val="0"/>
          <w:sz w:val="22"/>
        </w:rPr>
        <w:t>far from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