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5 months</w:t>
      </w:r>
    </w:p>
    <w:p/>
    <w:p>
      <w:r>
        <w:rPr>
          <w:rFonts w:ascii="Arial" w:hAnsi="Arial" w:eastAsia="Arial"/>
          <w:b w:val="0"/>
          <w:sz w:val="22"/>
        </w:rPr>
        <w:t>Drawn to fight in a foreign land,</w:t>
      </w:r>
    </w:p>
    <w:p>
      <w:r>
        <w:rPr>
          <w:rFonts w:ascii="Arial" w:hAnsi="Arial" w:eastAsia="Arial"/>
          <w:b w:val="0"/>
          <w:sz w:val="22"/>
        </w:rPr>
        <w:t>in a foreign land for money,</w:t>
      </w:r>
    </w:p>
    <w:p>
      <w:r>
        <w:rPr>
          <w:rFonts w:ascii="Arial" w:hAnsi="Arial" w:eastAsia="Arial"/>
          <w:b w:val="0"/>
          <w:sz w:val="22"/>
        </w:rPr>
        <w:t>5 months,</w:t>
      </w:r>
    </w:p>
    <w:p>
      <w:r>
        <w:rPr>
          <w:rFonts w:ascii="Arial" w:hAnsi="Arial" w:eastAsia="Arial"/>
          <w:b w:val="0"/>
          <w:sz w:val="22"/>
        </w:rPr>
        <w:t>17 days,</w:t>
      </w:r>
    </w:p>
    <w:p>
      <w:r>
        <w:rPr>
          <w:rFonts w:ascii="Arial" w:hAnsi="Arial" w:eastAsia="Arial"/>
          <w:b w:val="0"/>
          <w:sz w:val="22"/>
        </w:rPr>
        <w:t>and three countries away,</w:t>
      </w:r>
    </w:p>
    <w:p>
      <w:r>
        <w:rPr>
          <w:rFonts w:ascii="Arial" w:hAnsi="Arial" w:eastAsia="Arial"/>
          <w:b w:val="0"/>
          <w:sz w:val="22"/>
        </w:rPr>
        <w:t>and in a daze,</w:t>
      </w:r>
    </w:p>
    <w:p>
      <w:r>
        <w:rPr>
          <w:rFonts w:ascii="Arial" w:hAnsi="Arial" w:eastAsia="Arial"/>
          <w:b w:val="0"/>
          <w:sz w:val="22"/>
        </w:rPr>
        <w:t>and in the dust and in the heat,</w:t>
      </w:r>
    </w:p>
    <w:p>
      <w:r>
        <w:rPr>
          <w:rFonts w:ascii="Arial" w:hAnsi="Arial" w:eastAsia="Arial"/>
          <w:b w:val="0"/>
          <w:sz w:val="22"/>
        </w:rPr>
        <w:t>we speed away,</w:t>
      </w:r>
    </w:p>
    <w:p>
      <w:r>
        <w:rPr>
          <w:rFonts w:ascii="Arial" w:hAnsi="Arial" w:eastAsia="Arial"/>
          <w:b w:val="0"/>
          <w:sz w:val="22"/>
        </w:rPr>
        <w:t>we speed away down a dusty track with no going back,</w:t>
      </w:r>
    </w:p>
    <w:p>
      <w:r>
        <w:rPr>
          <w:rFonts w:ascii="Arial" w:hAnsi="Arial" w:eastAsia="Arial"/>
          <w:b w:val="0"/>
          <w:sz w:val="22"/>
        </w:rPr>
        <w:t>no going back to the place where we were,</w:t>
      </w:r>
    </w:p>
    <w:p>
      <w:r>
        <w:rPr>
          <w:rFonts w:ascii="Arial" w:hAnsi="Arial" w:eastAsia="Arial"/>
          <w:b w:val="0"/>
          <w:sz w:val="22"/>
        </w:rPr>
        <w:t>with the village bombarded and ablaze,</w:t>
      </w:r>
    </w:p>
    <w:p>
      <w:r>
        <w:rPr>
          <w:rFonts w:ascii="Arial" w:hAnsi="Arial" w:eastAsia="Arial"/>
          <w:b w:val="0"/>
          <w:sz w:val="22"/>
        </w:rPr>
        <w:t>and shelled to bits,</w:t>
      </w:r>
    </w:p>
    <w:p>
      <w:r>
        <w:rPr>
          <w:rFonts w:ascii="Arial" w:hAnsi="Arial" w:eastAsia="Arial"/>
          <w:b w:val="0"/>
          <w:sz w:val="22"/>
        </w:rPr>
        <w:t>and with fearful eyes,</w:t>
      </w:r>
    </w:p>
    <w:p>
      <w:r>
        <w:rPr>
          <w:rFonts w:ascii="Arial" w:hAnsi="Arial" w:eastAsia="Arial"/>
          <w:b w:val="0"/>
          <w:sz w:val="22"/>
        </w:rPr>
        <w:t>and people looking like zombies with tears in their eyes,</w:t>
      </w:r>
    </w:p>
    <w:p>
      <w:r>
        <w:rPr>
          <w:rFonts w:ascii="Arial" w:hAnsi="Arial" w:eastAsia="Arial"/>
          <w:b w:val="0"/>
          <w:sz w:val="22"/>
        </w:rPr>
        <w:t>as we pass on by in a car filled with machine guns,</w:t>
      </w:r>
    </w:p>
    <w:p>
      <w:r>
        <w:rPr>
          <w:rFonts w:ascii="Arial" w:hAnsi="Arial" w:eastAsia="Arial"/>
          <w:b w:val="0"/>
          <w:sz w:val="22"/>
        </w:rPr>
        <w:t>with some of us brave and some of us scared to bits,</w:t>
      </w:r>
    </w:p>
    <w:p>
      <w:r>
        <w:rPr>
          <w:rFonts w:ascii="Arial" w:hAnsi="Arial" w:eastAsia="Arial"/>
          <w:b w:val="0"/>
          <w:sz w:val="22"/>
        </w:rPr>
        <w:t>we drive like hell,</w:t>
      </w:r>
    </w:p>
    <w:p>
      <w:r>
        <w:rPr>
          <w:rFonts w:ascii="Arial" w:hAnsi="Arial" w:eastAsia="Arial"/>
          <w:b w:val="0"/>
          <w:sz w:val="22"/>
        </w:rPr>
        <w:t>and we are fighting a losing battle,</w:t>
      </w:r>
    </w:p>
    <w:p>
      <w:r>
        <w:rPr>
          <w:rFonts w:ascii="Arial" w:hAnsi="Arial" w:eastAsia="Arial"/>
          <w:b w:val="0"/>
          <w:sz w:val="22"/>
        </w:rPr>
        <w:t>and we all have visions of horror in our eyes,</w:t>
      </w:r>
    </w:p>
    <w:p>
      <w:r>
        <w:rPr>
          <w:rFonts w:ascii="Arial" w:hAnsi="Arial" w:eastAsia="Arial"/>
          <w:b w:val="0"/>
          <w:sz w:val="22"/>
        </w:rPr>
        <w:t>and we are caught up in a warzone,</w:t>
      </w:r>
    </w:p>
    <w:p>
      <w:r>
        <w:rPr>
          <w:rFonts w:ascii="Arial" w:hAnsi="Arial" w:eastAsia="Arial"/>
          <w:b w:val="0"/>
          <w:sz w:val="22"/>
        </w:rPr>
        <w:t>5 months,</w:t>
      </w:r>
    </w:p>
    <w:p>
      <w:r>
        <w:rPr>
          <w:rFonts w:ascii="Arial" w:hAnsi="Arial" w:eastAsia="Arial"/>
          <w:b w:val="0"/>
          <w:sz w:val="22"/>
        </w:rPr>
        <w:t>17 days,</w:t>
      </w:r>
    </w:p>
    <w:p>
      <w:r>
        <w:rPr>
          <w:rFonts w:ascii="Arial" w:hAnsi="Arial" w:eastAsia="Arial"/>
          <w:b w:val="0"/>
          <w:sz w:val="22"/>
        </w:rPr>
        <w:t>and three countries away,</w:t>
      </w:r>
    </w:p>
    <w:p>
      <w:r>
        <w:rPr>
          <w:rFonts w:ascii="Arial" w:hAnsi="Arial" w:eastAsia="Arial"/>
          <w:b w:val="0"/>
          <w:sz w:val="22"/>
        </w:rPr>
        <w:t>with the possibilities that we will not see our families again,</w:t>
      </w:r>
    </w:p>
    <w:p>
      <w:r>
        <w:rPr>
          <w:rFonts w:ascii="Arial" w:hAnsi="Arial" w:eastAsia="Arial"/>
          <w:b w:val="0"/>
          <w:sz w:val="22"/>
        </w:rPr>
        <w:t>and we will cease to exist,</w:t>
      </w:r>
    </w:p>
    <w:p>
      <w:r>
        <w:rPr>
          <w:rFonts w:ascii="Arial" w:hAnsi="Arial" w:eastAsia="Arial"/>
          <w:b w:val="0"/>
          <w:sz w:val="22"/>
        </w:rPr>
        <w:t>and money, money it matters much less than it did,</w:t>
      </w:r>
    </w:p>
    <w:p>
      <w:r>
        <w:rPr>
          <w:rFonts w:ascii="Arial" w:hAnsi="Arial" w:eastAsia="Arial"/>
          <w:b w:val="0"/>
          <w:sz w:val="22"/>
        </w:rPr>
        <w:t>because what is money worth,</w:t>
      </w:r>
    </w:p>
    <w:p>
      <w:r>
        <w:rPr>
          <w:rFonts w:ascii="Arial" w:hAnsi="Arial" w:eastAsia="Arial"/>
          <w:b w:val="0"/>
          <w:sz w:val="22"/>
        </w:rPr>
        <w:t>what is money worth when you are dead?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