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4.25 AM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4.25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eyes were blinking rapidly in R.E.M,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at 4.25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mind was full of dreams and moonbeams,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quiet of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my roof,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my house by the cherry tree,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at 4.25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eyes blinking rapidly in R.E.M,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my girlfriend she watched wide awake,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her arms wrapped around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smiled,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smiled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shone her love light on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 eyes they sparkled in the moonlight,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she lay beside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her heart beating next to mine and she,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was happy as can be she told 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wonder love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true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silent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 whilst asleep,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silent,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elegant,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romantic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happy memory of hers,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 a happy memory of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