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1,2,3,4,5,6,7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1,2,3,4,5,6,7,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flutters of the eyelids,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smile from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in heaven.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waiting,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she runs towards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in slow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her arms outstretched,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gentle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perfume filling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delicately and flagrantly,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wonderful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is 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she runs towards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light up with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is poetry in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and elegant,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soft and glorious,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her physicality,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tender in her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happily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lost in her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lost as if upon an ocean.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